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8B90" w14:textId="77777777" w:rsidR="00D83BEB" w:rsidRDefault="00FC4431">
      <w:pPr>
        <w:spacing w:before="480" w:after="360" w:line="240" w:lineRule="auto"/>
        <w:jc w:val="center"/>
      </w:pPr>
      <w:r>
        <w:rPr>
          <w:b/>
          <w:color w:val="1F4E79"/>
          <w:sz w:val="32"/>
        </w:rPr>
        <w:t>PONUDBENA DOKUMENTACIJA</w:t>
      </w:r>
    </w:p>
    <w:p w14:paraId="03FE1B3D" w14:textId="77777777" w:rsidR="00D83BEB" w:rsidRDefault="00FC4431">
      <w:pPr>
        <w:spacing w:after="360" w:line="240" w:lineRule="auto"/>
        <w:jc w:val="center"/>
      </w:pPr>
      <w:r>
        <w:rPr>
          <w:b/>
          <w:color w:val="1F4E79"/>
          <w:sz w:val="26"/>
        </w:rPr>
        <w:t>Sukcesivna dobava ekoloških in konvencionalnih živil</w:t>
      </w:r>
    </w:p>
    <w:p w14:paraId="46679374" w14:textId="74864BA5" w:rsidR="00D83BEB" w:rsidRDefault="00FC4431">
      <w:pPr>
        <w:spacing w:before="200" w:after="480" w:line="240" w:lineRule="auto"/>
        <w:jc w:val="center"/>
      </w:pPr>
      <w:proofErr w:type="spellStart"/>
      <w:r>
        <w:rPr>
          <w:b/>
          <w:color w:val="1F4E79"/>
        </w:rPr>
        <w:t>Naročnik</w:t>
      </w:r>
      <w:proofErr w:type="spellEnd"/>
      <w:r>
        <w:rPr>
          <w:b/>
          <w:color w:val="1F4E79"/>
        </w:rPr>
        <w:t xml:space="preserve">: </w:t>
      </w:r>
      <w:r w:rsidR="0041481F" w:rsidRPr="0041481F">
        <w:rPr>
          <w:b/>
          <w:color w:val="1F4E79"/>
        </w:rPr>
        <w:t>OSNOVNA ŠOLA VIČ, ABRAMOVA 26, 1000 Ljubljana</w:t>
      </w:r>
      <w:r>
        <w:br/>
      </w:r>
      <w:proofErr w:type="spellStart"/>
      <w:r>
        <w:rPr>
          <w:b/>
          <w:color w:val="1F4E79"/>
        </w:rPr>
        <w:t>Postopek</w:t>
      </w:r>
      <w:proofErr w:type="spellEnd"/>
      <w:r>
        <w:rPr>
          <w:b/>
          <w:color w:val="1F4E79"/>
        </w:rPr>
        <w:t xml:space="preserve">: </w:t>
      </w:r>
      <w:proofErr w:type="spellStart"/>
      <w:r>
        <w:rPr>
          <w:b/>
          <w:color w:val="1F4E79"/>
        </w:rPr>
        <w:t>odprti</w:t>
      </w:r>
      <w:proofErr w:type="spellEnd"/>
      <w:r>
        <w:rPr>
          <w:b/>
          <w:color w:val="1F4E79"/>
        </w:rPr>
        <w:t xml:space="preserve"> </w:t>
      </w:r>
      <w:proofErr w:type="spellStart"/>
      <w:r>
        <w:rPr>
          <w:b/>
          <w:color w:val="1F4E79"/>
        </w:rPr>
        <w:t>postopek</w:t>
      </w:r>
      <w:proofErr w:type="spellEnd"/>
      <w:r>
        <w:br/>
      </w:r>
      <w:r>
        <w:rPr>
          <w:b/>
          <w:color w:val="1F4E79"/>
        </w:rPr>
        <w:t>Način oddaje: sklenitev okvirnih sporazumov</w:t>
      </w:r>
      <w:r>
        <w:br/>
      </w:r>
      <w:r>
        <w:rPr>
          <w:b/>
          <w:color w:val="1F4E79"/>
        </w:rPr>
        <w:t xml:space="preserve">Obdobje izvajanja: 1. 9. </w:t>
      </w:r>
      <w:r>
        <w:rPr>
          <w:b/>
          <w:color w:val="1F4E79"/>
        </w:rPr>
        <w:t>2026 – 31. 8. 2029</w:t>
      </w:r>
      <w:r>
        <w:br/>
      </w:r>
      <w:r>
        <w:rPr>
          <w:b/>
          <w:color w:val="1F4E79"/>
        </w:rPr>
        <w:t>Predmet: sukcesivna dobava ekoloških in konvencionalnih živil</w:t>
      </w:r>
    </w:p>
    <w:p w14:paraId="0E90ADFF" w14:textId="77777777" w:rsidR="00D83BEB" w:rsidRDefault="00FC4431">
      <w:pPr>
        <w:spacing w:before="400" w:after="120" w:line="240" w:lineRule="auto"/>
        <w:jc w:val="center"/>
      </w:pPr>
      <w:r>
        <w:rPr>
          <w:b/>
          <w:color w:val="1F4E79"/>
          <w:sz w:val="24"/>
        </w:rPr>
        <w:t>PONUDNIK:</w:t>
      </w:r>
    </w:p>
    <w:p w14:paraId="5F6FD5D8" w14:textId="77777777" w:rsidR="00D83BEB" w:rsidRDefault="00FC4431">
      <w:pPr>
        <w:spacing w:after="720" w:line="240" w:lineRule="auto"/>
        <w:jc w:val="center"/>
      </w:pPr>
      <w:r>
        <w:rPr>
          <w:b/>
          <w:color w:val="1F4E79"/>
          <w:sz w:val="24"/>
        </w:rPr>
        <w:t>___________________________________________________________</w:t>
      </w:r>
    </w:p>
    <w:p w14:paraId="606BA0E0" w14:textId="77777777" w:rsidR="00D83BEB" w:rsidRDefault="00FC4431">
      <w:pPr>
        <w:spacing w:before="480" w:after="240" w:line="240" w:lineRule="auto"/>
        <w:jc w:val="center"/>
      </w:pPr>
      <w:r>
        <w:rPr>
          <w:b/>
          <w:color w:val="1F4E79"/>
          <w:sz w:val="24"/>
        </w:rPr>
        <w:t>Ljubljana, 2026</w:t>
      </w:r>
    </w:p>
    <w:p w14:paraId="1C079050" w14:textId="77777777" w:rsidR="00D83BEB" w:rsidRDefault="00FC4431">
      <w:r>
        <w:br w:type="page"/>
      </w:r>
    </w:p>
    <w:p w14:paraId="693805DB" w14:textId="77777777" w:rsidR="00D83BEB" w:rsidRDefault="00FC4431">
      <w:pPr>
        <w:spacing w:before="280" w:after="140" w:line="240" w:lineRule="auto"/>
      </w:pPr>
      <w:r>
        <w:rPr>
          <w:b/>
          <w:color w:val="1F4E79"/>
          <w:sz w:val="24"/>
        </w:rPr>
        <w:lastRenderedPageBreak/>
        <w:t>SPISEK ZAHTEVANE PONUDBENE DOKUMENTACIJE</w:t>
      </w:r>
    </w:p>
    <w:p w14:paraId="254596A0" w14:textId="77777777" w:rsidR="00D83BEB" w:rsidRDefault="00FC4431">
      <w:pPr>
        <w:spacing w:after="80" w:line="240" w:lineRule="auto"/>
      </w:pPr>
      <w:r>
        <w:t>Ponudnik mora v ponudbi predložiti spodaj nave</w:t>
      </w:r>
      <w:r>
        <w:t>dene dokumente. Dokumenti se naložijo v sistem e-JN v razdelke, kot je navedeno v tabeli.</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
        <w:gridCol w:w="3383"/>
        <w:gridCol w:w="3205"/>
        <w:gridCol w:w="2553"/>
      </w:tblGrid>
      <w:tr w:rsidR="00D83BEB" w14:paraId="4377CA73" w14:textId="77777777">
        <w:trPr>
          <w:jc w:val="center"/>
        </w:trPr>
        <w:tc>
          <w:tcPr>
            <w:tcW w:w="567" w:type="dxa"/>
            <w:shd w:val="clear" w:color="auto" w:fill="D9EAF7"/>
          </w:tcPr>
          <w:p w14:paraId="79B03976" w14:textId="77777777" w:rsidR="00D83BEB" w:rsidRDefault="00FC4431">
            <w:r>
              <w:rPr>
                <w:b/>
                <w:sz w:val="20"/>
              </w:rPr>
              <w:t>#</w:t>
            </w:r>
          </w:p>
        </w:tc>
        <w:tc>
          <w:tcPr>
            <w:tcW w:w="3231" w:type="dxa"/>
            <w:shd w:val="clear" w:color="auto" w:fill="D9EAF7"/>
          </w:tcPr>
          <w:p w14:paraId="78994CB0" w14:textId="77777777" w:rsidR="00D83BEB" w:rsidRDefault="00FC4431">
            <w:r>
              <w:rPr>
                <w:b/>
                <w:sz w:val="20"/>
              </w:rPr>
              <w:t>Dokument</w:t>
            </w:r>
          </w:p>
        </w:tc>
        <w:tc>
          <w:tcPr>
            <w:tcW w:w="3061" w:type="dxa"/>
            <w:shd w:val="clear" w:color="auto" w:fill="D9EAF7"/>
          </w:tcPr>
          <w:p w14:paraId="2C2000A3" w14:textId="77777777" w:rsidR="00D83BEB" w:rsidRDefault="00FC4431">
            <w:r>
              <w:rPr>
                <w:b/>
                <w:sz w:val="20"/>
              </w:rPr>
              <w:t>Obveznost</w:t>
            </w:r>
          </w:p>
        </w:tc>
        <w:tc>
          <w:tcPr>
            <w:tcW w:w="2438" w:type="dxa"/>
            <w:shd w:val="clear" w:color="auto" w:fill="D9EAF7"/>
          </w:tcPr>
          <w:p w14:paraId="62C53B10" w14:textId="77777777" w:rsidR="00D83BEB" w:rsidRDefault="00FC4431">
            <w:r>
              <w:rPr>
                <w:b/>
                <w:sz w:val="20"/>
              </w:rPr>
              <w:t>e-JN – predlagani razdelek</w:t>
            </w:r>
          </w:p>
        </w:tc>
      </w:tr>
      <w:tr w:rsidR="00D83BEB" w14:paraId="40203FE6" w14:textId="77777777">
        <w:trPr>
          <w:jc w:val="center"/>
        </w:trPr>
        <w:tc>
          <w:tcPr>
            <w:tcW w:w="567" w:type="dxa"/>
          </w:tcPr>
          <w:p w14:paraId="659E7E5C" w14:textId="77777777" w:rsidR="00D83BEB" w:rsidRDefault="00FC4431">
            <w:r>
              <w:rPr>
                <w:sz w:val="20"/>
              </w:rPr>
              <w:t>1</w:t>
            </w:r>
          </w:p>
        </w:tc>
        <w:tc>
          <w:tcPr>
            <w:tcW w:w="3231" w:type="dxa"/>
          </w:tcPr>
          <w:p w14:paraId="0C626E6F" w14:textId="77777777" w:rsidR="00D83BEB" w:rsidRDefault="00FC4431">
            <w:r>
              <w:t>OBR-0 – Javni povzetek ponudbe (ločena datoteka)</w:t>
            </w:r>
          </w:p>
        </w:tc>
        <w:tc>
          <w:tcPr>
            <w:tcW w:w="3061" w:type="dxa"/>
          </w:tcPr>
          <w:p w14:paraId="37335817" w14:textId="77777777" w:rsidR="00D83BEB" w:rsidRDefault="00FC4431">
            <w:r>
              <w:rPr>
                <w:sz w:val="20"/>
              </w:rPr>
              <w:t>obvezno</w:t>
            </w:r>
          </w:p>
        </w:tc>
        <w:tc>
          <w:tcPr>
            <w:tcW w:w="2438" w:type="dxa"/>
          </w:tcPr>
          <w:p w14:paraId="47C733EF" w14:textId="77777777" w:rsidR="00D83BEB" w:rsidRDefault="00FC4431">
            <w:r>
              <w:rPr>
                <w:sz w:val="20"/>
              </w:rPr>
              <w:t>Predračun</w:t>
            </w:r>
          </w:p>
        </w:tc>
      </w:tr>
      <w:tr w:rsidR="00D83BEB" w14:paraId="07146F9D" w14:textId="77777777">
        <w:trPr>
          <w:jc w:val="center"/>
        </w:trPr>
        <w:tc>
          <w:tcPr>
            <w:tcW w:w="567" w:type="dxa"/>
          </w:tcPr>
          <w:p w14:paraId="30403FDC" w14:textId="77777777" w:rsidR="00D83BEB" w:rsidRDefault="00FC4431">
            <w:r>
              <w:rPr>
                <w:sz w:val="20"/>
              </w:rPr>
              <w:t>2</w:t>
            </w:r>
          </w:p>
        </w:tc>
        <w:tc>
          <w:tcPr>
            <w:tcW w:w="3231" w:type="dxa"/>
          </w:tcPr>
          <w:p w14:paraId="2BDEA494" w14:textId="77777777" w:rsidR="00D83BEB" w:rsidRDefault="00FC4431">
            <w:r>
              <w:rPr>
                <w:sz w:val="20"/>
              </w:rPr>
              <w:t>ESPD obrazec</w:t>
            </w:r>
          </w:p>
        </w:tc>
        <w:tc>
          <w:tcPr>
            <w:tcW w:w="3061" w:type="dxa"/>
          </w:tcPr>
          <w:p w14:paraId="175C8A73" w14:textId="77777777" w:rsidR="00D83BEB" w:rsidRDefault="00FC4431">
            <w:r>
              <w:rPr>
                <w:sz w:val="20"/>
              </w:rPr>
              <w:t>obvezno</w:t>
            </w:r>
          </w:p>
        </w:tc>
        <w:tc>
          <w:tcPr>
            <w:tcW w:w="2438" w:type="dxa"/>
          </w:tcPr>
          <w:p w14:paraId="54381898" w14:textId="77777777" w:rsidR="00D83BEB" w:rsidRDefault="00FC4431">
            <w:r>
              <w:rPr>
                <w:sz w:val="20"/>
              </w:rPr>
              <w:t>ESPD</w:t>
            </w:r>
          </w:p>
        </w:tc>
      </w:tr>
      <w:tr w:rsidR="00D83BEB" w14:paraId="540816BB" w14:textId="77777777">
        <w:trPr>
          <w:jc w:val="center"/>
        </w:trPr>
        <w:tc>
          <w:tcPr>
            <w:tcW w:w="567" w:type="dxa"/>
          </w:tcPr>
          <w:p w14:paraId="360A9F32" w14:textId="77777777" w:rsidR="00D83BEB" w:rsidRDefault="00FC4431">
            <w:r>
              <w:rPr>
                <w:sz w:val="20"/>
              </w:rPr>
              <w:t>3</w:t>
            </w:r>
          </w:p>
        </w:tc>
        <w:tc>
          <w:tcPr>
            <w:tcW w:w="3231" w:type="dxa"/>
          </w:tcPr>
          <w:p w14:paraId="508A0DBD" w14:textId="77777777" w:rsidR="00D83BEB" w:rsidRDefault="00FC4431">
            <w:r>
              <w:rPr>
                <w:sz w:val="20"/>
              </w:rPr>
              <w:t xml:space="preserve">OBR-1 – </w:t>
            </w:r>
            <w:r>
              <w:rPr>
                <w:sz w:val="20"/>
              </w:rPr>
              <w:t>Izjava ponudnika</w:t>
            </w:r>
          </w:p>
        </w:tc>
        <w:tc>
          <w:tcPr>
            <w:tcW w:w="3061" w:type="dxa"/>
          </w:tcPr>
          <w:p w14:paraId="5B3DFDED" w14:textId="77777777" w:rsidR="00D83BEB" w:rsidRDefault="00FC4431">
            <w:r>
              <w:rPr>
                <w:sz w:val="20"/>
              </w:rPr>
              <w:t>obvezno</w:t>
            </w:r>
          </w:p>
        </w:tc>
        <w:tc>
          <w:tcPr>
            <w:tcW w:w="2438" w:type="dxa"/>
          </w:tcPr>
          <w:p w14:paraId="74434702" w14:textId="77777777" w:rsidR="00D83BEB" w:rsidRDefault="00FC4431">
            <w:r>
              <w:rPr>
                <w:sz w:val="20"/>
              </w:rPr>
              <w:t>Druge priloge</w:t>
            </w:r>
          </w:p>
        </w:tc>
      </w:tr>
      <w:tr w:rsidR="00D83BEB" w14:paraId="4C6D8D35" w14:textId="77777777">
        <w:trPr>
          <w:jc w:val="center"/>
        </w:trPr>
        <w:tc>
          <w:tcPr>
            <w:tcW w:w="567" w:type="dxa"/>
          </w:tcPr>
          <w:p w14:paraId="555CD947" w14:textId="77777777" w:rsidR="00D83BEB" w:rsidRDefault="00FC4431">
            <w:r>
              <w:rPr>
                <w:sz w:val="20"/>
              </w:rPr>
              <w:t>4</w:t>
            </w:r>
          </w:p>
        </w:tc>
        <w:tc>
          <w:tcPr>
            <w:tcW w:w="3231" w:type="dxa"/>
          </w:tcPr>
          <w:p w14:paraId="66084E5C" w14:textId="77777777" w:rsidR="00D83BEB" w:rsidRDefault="00FC4431">
            <w:r>
              <w:rPr>
                <w:sz w:val="20"/>
              </w:rPr>
              <w:t>OBR-2 – Ponudbeni predračun v Excelu</w:t>
            </w:r>
          </w:p>
        </w:tc>
        <w:tc>
          <w:tcPr>
            <w:tcW w:w="3061" w:type="dxa"/>
          </w:tcPr>
          <w:p w14:paraId="67B309E5" w14:textId="77777777" w:rsidR="00D83BEB" w:rsidRDefault="00FC4431">
            <w:r>
              <w:rPr>
                <w:sz w:val="20"/>
              </w:rPr>
              <w:t>obvezno za sklope, ki jih ponudnik ponuja</w:t>
            </w:r>
          </w:p>
        </w:tc>
        <w:tc>
          <w:tcPr>
            <w:tcW w:w="2438" w:type="dxa"/>
          </w:tcPr>
          <w:p w14:paraId="5A8F744D" w14:textId="77777777" w:rsidR="00D83BEB" w:rsidRDefault="00FC4431">
            <w:r>
              <w:rPr>
                <w:sz w:val="20"/>
              </w:rPr>
              <w:t>Druge priloge</w:t>
            </w:r>
          </w:p>
        </w:tc>
      </w:tr>
      <w:tr w:rsidR="00D83BEB" w14:paraId="0AA241D6" w14:textId="77777777">
        <w:trPr>
          <w:jc w:val="center"/>
        </w:trPr>
        <w:tc>
          <w:tcPr>
            <w:tcW w:w="567" w:type="dxa"/>
          </w:tcPr>
          <w:p w14:paraId="21CEFEED" w14:textId="77777777" w:rsidR="00D83BEB" w:rsidRDefault="00FC4431">
            <w:r>
              <w:rPr>
                <w:sz w:val="20"/>
              </w:rPr>
              <w:t>5</w:t>
            </w:r>
          </w:p>
        </w:tc>
        <w:tc>
          <w:tcPr>
            <w:tcW w:w="3231" w:type="dxa"/>
          </w:tcPr>
          <w:p w14:paraId="1D168751" w14:textId="77777777" w:rsidR="00D83BEB" w:rsidRDefault="00FC4431">
            <w:r>
              <w:rPr>
                <w:sz w:val="20"/>
              </w:rPr>
              <w:t>OBR-3 – Skupna ponudba</w:t>
            </w:r>
          </w:p>
        </w:tc>
        <w:tc>
          <w:tcPr>
            <w:tcW w:w="3061" w:type="dxa"/>
          </w:tcPr>
          <w:p w14:paraId="0451F144" w14:textId="77777777" w:rsidR="00D83BEB" w:rsidRDefault="00FC4431">
            <w:r>
              <w:rPr>
                <w:sz w:val="20"/>
              </w:rPr>
              <w:t>samo če ponudbo oddaja skupina ponudnikov</w:t>
            </w:r>
          </w:p>
        </w:tc>
        <w:tc>
          <w:tcPr>
            <w:tcW w:w="2438" w:type="dxa"/>
          </w:tcPr>
          <w:p w14:paraId="56A17214" w14:textId="77777777" w:rsidR="00D83BEB" w:rsidRDefault="00FC4431">
            <w:r>
              <w:rPr>
                <w:sz w:val="20"/>
              </w:rPr>
              <w:t>Druge priloge</w:t>
            </w:r>
          </w:p>
        </w:tc>
      </w:tr>
      <w:tr w:rsidR="00D83BEB" w14:paraId="076B7798" w14:textId="77777777">
        <w:trPr>
          <w:jc w:val="center"/>
        </w:trPr>
        <w:tc>
          <w:tcPr>
            <w:tcW w:w="567" w:type="dxa"/>
          </w:tcPr>
          <w:p w14:paraId="0DC456AF" w14:textId="77777777" w:rsidR="00D83BEB" w:rsidRDefault="00FC4431">
            <w:r>
              <w:rPr>
                <w:sz w:val="20"/>
              </w:rPr>
              <w:t>6</w:t>
            </w:r>
          </w:p>
        </w:tc>
        <w:tc>
          <w:tcPr>
            <w:tcW w:w="3231" w:type="dxa"/>
          </w:tcPr>
          <w:p w14:paraId="403E23EF" w14:textId="77777777" w:rsidR="00D83BEB" w:rsidRDefault="00FC4431">
            <w:r>
              <w:rPr>
                <w:sz w:val="20"/>
              </w:rPr>
              <w:t>OBR-4 – Podizvajalci</w:t>
            </w:r>
          </w:p>
        </w:tc>
        <w:tc>
          <w:tcPr>
            <w:tcW w:w="3061" w:type="dxa"/>
          </w:tcPr>
          <w:p w14:paraId="2AF54FAF" w14:textId="77777777" w:rsidR="00D83BEB" w:rsidRDefault="00FC4431">
            <w:r>
              <w:rPr>
                <w:sz w:val="20"/>
              </w:rPr>
              <w:t xml:space="preserve">samo če </w:t>
            </w:r>
            <w:r>
              <w:rPr>
                <w:sz w:val="20"/>
              </w:rPr>
              <w:t>ponudnik nastopa s podizvajalci</w:t>
            </w:r>
          </w:p>
        </w:tc>
        <w:tc>
          <w:tcPr>
            <w:tcW w:w="2438" w:type="dxa"/>
          </w:tcPr>
          <w:p w14:paraId="1FFEA778" w14:textId="77777777" w:rsidR="00D83BEB" w:rsidRDefault="00FC4431">
            <w:r>
              <w:rPr>
                <w:sz w:val="20"/>
              </w:rPr>
              <w:t>Druge priloge</w:t>
            </w:r>
          </w:p>
        </w:tc>
      </w:tr>
      <w:tr w:rsidR="00D83BEB" w14:paraId="498288CF" w14:textId="77777777">
        <w:trPr>
          <w:jc w:val="center"/>
        </w:trPr>
        <w:tc>
          <w:tcPr>
            <w:tcW w:w="567" w:type="dxa"/>
          </w:tcPr>
          <w:p w14:paraId="40D7C342" w14:textId="77777777" w:rsidR="00D83BEB" w:rsidRDefault="00FC4431">
            <w:r>
              <w:rPr>
                <w:sz w:val="20"/>
              </w:rPr>
              <w:t>7</w:t>
            </w:r>
          </w:p>
        </w:tc>
        <w:tc>
          <w:tcPr>
            <w:tcW w:w="3231" w:type="dxa"/>
          </w:tcPr>
          <w:p w14:paraId="306A87EE" w14:textId="77777777" w:rsidR="00D83BEB" w:rsidRDefault="00FC4431">
            <w:r>
              <w:rPr>
                <w:sz w:val="20"/>
              </w:rPr>
              <w:t>OBR-5 – Uporaba zmogljivosti drugih subjektov</w:t>
            </w:r>
          </w:p>
        </w:tc>
        <w:tc>
          <w:tcPr>
            <w:tcW w:w="3061" w:type="dxa"/>
          </w:tcPr>
          <w:p w14:paraId="01ED7DD9" w14:textId="77777777" w:rsidR="00D83BEB" w:rsidRDefault="00FC4431">
            <w:r>
              <w:rPr>
                <w:sz w:val="20"/>
              </w:rPr>
              <w:t>samo če se ponudnik sklicuje na zmogljivosti drugih subjektov</w:t>
            </w:r>
          </w:p>
        </w:tc>
        <w:tc>
          <w:tcPr>
            <w:tcW w:w="2438" w:type="dxa"/>
          </w:tcPr>
          <w:p w14:paraId="0F018CC8" w14:textId="77777777" w:rsidR="00D83BEB" w:rsidRDefault="00FC4431">
            <w:r>
              <w:rPr>
                <w:sz w:val="20"/>
              </w:rPr>
              <w:t>Druge priloge</w:t>
            </w:r>
          </w:p>
        </w:tc>
      </w:tr>
      <w:tr w:rsidR="00D83BEB" w14:paraId="6EC394EB" w14:textId="77777777">
        <w:trPr>
          <w:jc w:val="center"/>
        </w:trPr>
        <w:tc>
          <w:tcPr>
            <w:tcW w:w="567" w:type="dxa"/>
          </w:tcPr>
          <w:p w14:paraId="2FC747DD" w14:textId="77777777" w:rsidR="00D83BEB" w:rsidRDefault="00FC4431">
            <w:r>
              <w:rPr>
                <w:sz w:val="20"/>
              </w:rPr>
              <w:t>8</w:t>
            </w:r>
          </w:p>
        </w:tc>
        <w:tc>
          <w:tcPr>
            <w:tcW w:w="3231" w:type="dxa"/>
          </w:tcPr>
          <w:p w14:paraId="0B1CBAE3" w14:textId="77777777" w:rsidR="00D83BEB" w:rsidRDefault="00FC4431">
            <w:r>
              <w:rPr>
                <w:sz w:val="20"/>
              </w:rPr>
              <w:t>OBR-6 – Podatki za e-Dosje</w:t>
            </w:r>
          </w:p>
        </w:tc>
        <w:tc>
          <w:tcPr>
            <w:tcW w:w="3061" w:type="dxa"/>
          </w:tcPr>
          <w:p w14:paraId="683A4285" w14:textId="77777777" w:rsidR="00D83BEB" w:rsidRDefault="00FC4431">
            <w:r>
              <w:rPr>
                <w:sz w:val="20"/>
              </w:rPr>
              <w:t xml:space="preserve">obvezno za ponudnika in druge relevantne </w:t>
            </w:r>
            <w:r>
              <w:rPr>
                <w:sz w:val="20"/>
              </w:rPr>
              <w:t>subjekte</w:t>
            </w:r>
          </w:p>
        </w:tc>
        <w:tc>
          <w:tcPr>
            <w:tcW w:w="2438" w:type="dxa"/>
          </w:tcPr>
          <w:p w14:paraId="1E16E107" w14:textId="77777777" w:rsidR="00D83BEB" w:rsidRDefault="00FC4431">
            <w:r>
              <w:rPr>
                <w:sz w:val="20"/>
              </w:rPr>
              <w:t>Druge priloge</w:t>
            </w:r>
          </w:p>
        </w:tc>
      </w:tr>
      <w:tr w:rsidR="00D83BEB" w14:paraId="71460DFD" w14:textId="77777777">
        <w:trPr>
          <w:jc w:val="center"/>
        </w:trPr>
        <w:tc>
          <w:tcPr>
            <w:tcW w:w="567" w:type="dxa"/>
          </w:tcPr>
          <w:p w14:paraId="6034F13B" w14:textId="77777777" w:rsidR="00D83BEB" w:rsidRDefault="00FC4431">
            <w:r>
              <w:rPr>
                <w:sz w:val="20"/>
              </w:rPr>
              <w:t>9</w:t>
            </w:r>
          </w:p>
        </w:tc>
        <w:tc>
          <w:tcPr>
            <w:tcW w:w="3231" w:type="dxa"/>
          </w:tcPr>
          <w:p w14:paraId="6A1759FE" w14:textId="77777777" w:rsidR="00D83BEB" w:rsidRDefault="00FC4431">
            <w:r>
              <w:rPr>
                <w:sz w:val="20"/>
              </w:rPr>
              <w:t>OBR-7 – Poslovna skrivnost</w:t>
            </w:r>
          </w:p>
        </w:tc>
        <w:tc>
          <w:tcPr>
            <w:tcW w:w="3061" w:type="dxa"/>
          </w:tcPr>
          <w:p w14:paraId="1CE46541" w14:textId="77777777" w:rsidR="00D83BEB" w:rsidRDefault="00FC4431">
            <w:r>
              <w:rPr>
                <w:sz w:val="20"/>
              </w:rPr>
              <w:t>samo če ponudnik uveljavlja poslovno skrivnost</w:t>
            </w:r>
          </w:p>
        </w:tc>
        <w:tc>
          <w:tcPr>
            <w:tcW w:w="2438" w:type="dxa"/>
          </w:tcPr>
          <w:p w14:paraId="010D2B62" w14:textId="77777777" w:rsidR="00D83BEB" w:rsidRDefault="00FC4431">
            <w:r>
              <w:rPr>
                <w:sz w:val="20"/>
              </w:rPr>
              <w:t>Druge priloge</w:t>
            </w:r>
          </w:p>
        </w:tc>
      </w:tr>
      <w:tr w:rsidR="00D83BEB" w14:paraId="1902AF27" w14:textId="77777777">
        <w:trPr>
          <w:jc w:val="center"/>
        </w:trPr>
        <w:tc>
          <w:tcPr>
            <w:tcW w:w="567" w:type="dxa"/>
          </w:tcPr>
          <w:p w14:paraId="27939661" w14:textId="77777777" w:rsidR="00D83BEB" w:rsidRDefault="00FC4431">
            <w:r>
              <w:rPr>
                <w:sz w:val="20"/>
              </w:rPr>
              <w:t>10</w:t>
            </w:r>
          </w:p>
        </w:tc>
        <w:tc>
          <w:tcPr>
            <w:tcW w:w="3231" w:type="dxa"/>
          </w:tcPr>
          <w:p w14:paraId="63FCC2CE" w14:textId="77777777" w:rsidR="00D83BEB" w:rsidRDefault="00FC4431">
            <w:r>
              <w:rPr>
                <w:sz w:val="20"/>
              </w:rPr>
              <w:t>OBR-8 – Seznam certifikatov in dokazil</w:t>
            </w:r>
          </w:p>
        </w:tc>
        <w:tc>
          <w:tcPr>
            <w:tcW w:w="3061" w:type="dxa"/>
          </w:tcPr>
          <w:p w14:paraId="72CA422F" w14:textId="77777777" w:rsidR="00D83BEB" w:rsidRDefault="00FC4431">
            <w:r>
              <w:rPr>
                <w:sz w:val="20"/>
              </w:rPr>
              <w:t>obvezno, če ponudnik uveljavlja točke po merilu M2 ali ponuja živila, pri katerih je certifikat teh</w:t>
            </w:r>
            <w:r>
              <w:rPr>
                <w:sz w:val="20"/>
              </w:rPr>
              <w:t>nični pogoj</w:t>
            </w:r>
          </w:p>
        </w:tc>
        <w:tc>
          <w:tcPr>
            <w:tcW w:w="2438" w:type="dxa"/>
          </w:tcPr>
          <w:p w14:paraId="5459EDC0" w14:textId="77777777" w:rsidR="00D83BEB" w:rsidRDefault="00FC4431">
            <w:r>
              <w:rPr>
                <w:sz w:val="20"/>
              </w:rPr>
              <w:t>Druge priloge</w:t>
            </w:r>
          </w:p>
        </w:tc>
      </w:tr>
      <w:tr w:rsidR="00D83BEB" w14:paraId="2FBCCE96" w14:textId="77777777">
        <w:trPr>
          <w:jc w:val="center"/>
        </w:trPr>
        <w:tc>
          <w:tcPr>
            <w:tcW w:w="567" w:type="dxa"/>
          </w:tcPr>
          <w:p w14:paraId="17061AD3" w14:textId="77777777" w:rsidR="00D83BEB" w:rsidRDefault="00FC4431">
            <w:r>
              <w:rPr>
                <w:sz w:val="20"/>
              </w:rPr>
              <w:t>11</w:t>
            </w:r>
          </w:p>
        </w:tc>
        <w:tc>
          <w:tcPr>
            <w:tcW w:w="3231" w:type="dxa"/>
          </w:tcPr>
          <w:p w14:paraId="603FD835" w14:textId="77777777" w:rsidR="00D83BEB" w:rsidRDefault="00FC4431">
            <w:r>
              <w:rPr>
                <w:sz w:val="20"/>
              </w:rPr>
              <w:t>Certifikati in druga dokazila</w:t>
            </w:r>
          </w:p>
        </w:tc>
        <w:tc>
          <w:tcPr>
            <w:tcW w:w="3061" w:type="dxa"/>
          </w:tcPr>
          <w:p w14:paraId="0C565501" w14:textId="77777777" w:rsidR="00D83BEB" w:rsidRDefault="00FC4431">
            <w:r>
              <w:rPr>
                <w:sz w:val="20"/>
              </w:rPr>
              <w:t>kadar so zahtevani kot pogoj ali se uveljavljajo za merilo</w:t>
            </w:r>
          </w:p>
        </w:tc>
        <w:tc>
          <w:tcPr>
            <w:tcW w:w="2438" w:type="dxa"/>
          </w:tcPr>
          <w:p w14:paraId="6707C27B" w14:textId="77777777" w:rsidR="00D83BEB" w:rsidRDefault="00FC4431">
            <w:r>
              <w:rPr>
                <w:sz w:val="20"/>
              </w:rPr>
              <w:t>Druge priloge</w:t>
            </w:r>
          </w:p>
        </w:tc>
      </w:tr>
    </w:tbl>
    <w:p w14:paraId="794E2B87" w14:textId="77777777" w:rsidR="00D83BEB" w:rsidRDefault="00D83BEB">
      <w:pPr>
        <w:spacing w:after="60" w:line="240" w:lineRule="auto"/>
      </w:pPr>
    </w:p>
    <w:p w14:paraId="46E8CE7B" w14:textId="77777777" w:rsidR="00D83BEB" w:rsidRDefault="00FC4431">
      <w:pPr>
        <w:spacing w:after="80" w:line="240" w:lineRule="auto"/>
      </w:pPr>
      <w:r>
        <w:t xml:space="preserve">Vzorec okvirnega sporazuma je sestavni del dokumentacije v zvezi z oddajo javnega naročila. Ponudnik ga ne </w:t>
      </w:r>
      <w:r>
        <w:t>parafira in ne podpisuje v ponudbi, razen če naročnik izrecno določi drugače. S predložitvijo OBR-1 ponudnik potrjuje, da vzorec okvirnega sporazuma sprejema brez pridržkov.</w:t>
      </w:r>
    </w:p>
    <w:p w14:paraId="6C462903" w14:textId="77777777" w:rsidR="00D83BEB" w:rsidRDefault="00FC4431">
      <w:pPr>
        <w:spacing w:after="80" w:line="240" w:lineRule="auto"/>
      </w:pPr>
      <w:r>
        <w:t>Naročnik ne zahteva finančnega zavarovanja za resnost ponudbe in ne zahteva finanč</w:t>
      </w:r>
      <w:r>
        <w:t>nega zavarovanja za dobro izvedbo pogodbenih obveznosti.</w:t>
      </w:r>
    </w:p>
    <w:p w14:paraId="5AA03A3F" w14:textId="77777777" w:rsidR="00D83BEB" w:rsidRDefault="00FC4431">
      <w:pPr>
        <w:spacing w:after="80" w:line="240" w:lineRule="auto"/>
      </w:pPr>
      <w:r>
        <w:t>Ponudbena dokumentacija ne vsebuje obrazca za pooblastilo za pridobitev podatkov iz kazenske evidence. Preverjanje se izvede prek ESPD, e-Dosje in uradnih evidenc, kadar je to mogoče.</w:t>
      </w:r>
    </w:p>
    <w:p w14:paraId="4FE75AED" w14:textId="77777777" w:rsidR="00D83BEB" w:rsidRDefault="00FC4431">
      <w:r>
        <w:br w:type="page"/>
      </w:r>
    </w:p>
    <w:p w14:paraId="79982058" w14:textId="77777777" w:rsidR="00D83BEB" w:rsidRDefault="00FC4431">
      <w:pPr>
        <w:spacing w:before="160" w:after="40" w:line="240" w:lineRule="auto"/>
      </w:pPr>
      <w:r>
        <w:rPr>
          <w:b/>
          <w:color w:val="1F4E79"/>
          <w:sz w:val="24"/>
        </w:rPr>
        <w:lastRenderedPageBreak/>
        <w:t>ESPD</w:t>
      </w:r>
    </w:p>
    <w:p w14:paraId="5C1DBF89" w14:textId="77777777" w:rsidR="00D83BEB" w:rsidRDefault="00FC4431">
      <w:pPr>
        <w:spacing w:after="240" w:line="240" w:lineRule="auto"/>
        <w:jc w:val="center"/>
      </w:pPr>
      <w:r>
        <w:rPr>
          <w:b/>
          <w:color w:val="1F4E79"/>
          <w:sz w:val="24"/>
        </w:rPr>
        <w:t>ENOTNI E</w:t>
      </w:r>
      <w:r>
        <w:rPr>
          <w:b/>
          <w:color w:val="1F4E79"/>
          <w:sz w:val="24"/>
        </w:rPr>
        <w:t>VROPSKI DOKUMENT V ZVEZI Z ODDAJO JAVNEGA NAROČILA</w:t>
      </w:r>
    </w:p>
    <w:p w14:paraId="7C49D670" w14:textId="77777777" w:rsidR="00D83BEB" w:rsidRDefault="00FC4431">
      <w:pPr>
        <w:spacing w:after="80" w:line="240" w:lineRule="auto"/>
      </w:pPr>
      <w:r>
        <w:t>Ponudnik mora predložiti ESPD obrazec.</w:t>
      </w:r>
    </w:p>
    <w:p w14:paraId="37B48791" w14:textId="77777777" w:rsidR="00D83BEB" w:rsidRDefault="00FC4431">
      <w:pPr>
        <w:spacing w:after="80" w:line="240" w:lineRule="auto"/>
      </w:pPr>
      <w:r>
        <w:t>ESPD mora predložiti tudi:</w:t>
      </w:r>
    </w:p>
    <w:p w14:paraId="23C18957" w14:textId="77777777" w:rsidR="00D83BEB" w:rsidRDefault="00FC4431">
      <w:pPr>
        <w:spacing w:after="40" w:line="240" w:lineRule="auto"/>
      </w:pPr>
      <w:r>
        <w:t>· vsak partner v skupni ponudbi,</w:t>
      </w:r>
    </w:p>
    <w:p w14:paraId="52BE82E8" w14:textId="77777777" w:rsidR="00D83BEB" w:rsidRDefault="00FC4431">
      <w:pPr>
        <w:spacing w:after="40" w:line="240" w:lineRule="auto"/>
      </w:pPr>
      <w:r>
        <w:t>· vsak gospodarski subjekt, na katerega zmogljivosti se ponudnik sklicuje,</w:t>
      </w:r>
    </w:p>
    <w:p w14:paraId="71B0CFE0" w14:textId="77777777" w:rsidR="00D83BEB" w:rsidRDefault="00FC4431">
      <w:pPr>
        <w:spacing w:after="40" w:line="240" w:lineRule="auto"/>
      </w:pPr>
      <w:r>
        <w:t xml:space="preserve">· vsak </w:t>
      </w:r>
      <w:r>
        <w:t>podizvajalec, kadar je to zahtevano v skladu z razpisno dokumentacijo in ZJN-3.</w:t>
      </w:r>
    </w:p>
    <w:p w14:paraId="2723BD29" w14:textId="77777777" w:rsidR="00D83BEB" w:rsidRDefault="00FC4431">
      <w:pPr>
        <w:spacing w:after="80" w:line="240" w:lineRule="auto"/>
      </w:pPr>
      <w:r>
        <w:t>Ponudnik z ESPD predhodno izkaže neobstoj razlogov za izključitev in izpolnjevanje pogojev za sodelovanje.</w:t>
      </w:r>
    </w:p>
    <w:p w14:paraId="211CA03E" w14:textId="77777777" w:rsidR="00D83BEB" w:rsidRDefault="00FC4431">
      <w:pPr>
        <w:spacing w:after="80" w:line="240" w:lineRule="auto"/>
      </w:pPr>
      <w:r>
        <w:t>ESPD obrazec se predloži v sistemu e-JN v razdelek ESPD oziroma na na</w:t>
      </w:r>
      <w:r>
        <w:t>čin, ki je določen v objavi javnega naročila in navodilih sistema e-JN.</w:t>
      </w:r>
    </w:p>
    <w:p w14:paraId="623C35E6" w14:textId="77777777" w:rsidR="00D83BEB" w:rsidRDefault="00FC4431">
      <w:r>
        <w:br w:type="page"/>
      </w:r>
    </w:p>
    <w:p w14:paraId="3AECAE6B" w14:textId="77777777" w:rsidR="00D83BEB" w:rsidRDefault="00FC4431">
      <w:pPr>
        <w:spacing w:before="160" w:after="40" w:line="240" w:lineRule="auto"/>
      </w:pPr>
      <w:r>
        <w:rPr>
          <w:b/>
          <w:color w:val="1F4E79"/>
          <w:sz w:val="24"/>
        </w:rPr>
        <w:lastRenderedPageBreak/>
        <w:t>OBR-1</w:t>
      </w:r>
    </w:p>
    <w:p w14:paraId="24EC0DFF" w14:textId="77777777" w:rsidR="00D83BEB" w:rsidRDefault="00FC4431">
      <w:pPr>
        <w:spacing w:after="240" w:line="240" w:lineRule="auto"/>
        <w:jc w:val="center"/>
      </w:pPr>
      <w:r>
        <w:rPr>
          <w:b/>
          <w:color w:val="1F4E79"/>
          <w:sz w:val="24"/>
        </w:rPr>
        <w:t>IZJAVA PONUDNIKA</w:t>
      </w:r>
    </w:p>
    <w:p w14:paraId="0EE1C249" w14:textId="424064C8" w:rsidR="00D83BEB" w:rsidRDefault="00FC4431">
      <w:pPr>
        <w:spacing w:after="80" w:line="240" w:lineRule="auto"/>
      </w:pPr>
      <w:proofErr w:type="spellStart"/>
      <w:r>
        <w:rPr>
          <w:b/>
        </w:rPr>
        <w:t>Naročnik</w:t>
      </w:r>
      <w:proofErr w:type="spellEnd"/>
      <w:r>
        <w:rPr>
          <w:b/>
        </w:rPr>
        <w:t xml:space="preserve">: </w:t>
      </w:r>
      <w:r w:rsidR="0041481F" w:rsidRPr="0041481F">
        <w:rPr>
          <w:b/>
        </w:rPr>
        <w:t>OSNOVNA ŠOLA VIČ, ABRAMOVA 26, 1000 Ljubljana</w:t>
      </w:r>
    </w:p>
    <w:p w14:paraId="05E72B69" w14:textId="77777777" w:rsidR="00D83BEB" w:rsidRDefault="00FC4431">
      <w:pPr>
        <w:spacing w:after="80" w:line="240" w:lineRule="auto"/>
      </w:pPr>
      <w:r>
        <w:t>Ponudnik: ______________________________________________</w:t>
      </w:r>
    </w:p>
    <w:p w14:paraId="10791A2A" w14:textId="77777777" w:rsidR="00D83BEB" w:rsidRDefault="00FC4431">
      <w:pPr>
        <w:spacing w:after="80" w:line="240" w:lineRule="auto"/>
      </w:pPr>
      <w:r>
        <w:t xml:space="preserve">Spodaj podpisani zakoniti </w:t>
      </w:r>
      <w:r>
        <w:t>zastopnik oziroma pooblaščena oseba ponudnika izjavljam pod kazensko in materialno odgovornostjo, da:</w:t>
      </w:r>
    </w:p>
    <w:p w14:paraId="10ED6785" w14:textId="77777777" w:rsidR="00D83BEB" w:rsidRDefault="00FC4431">
      <w:pPr>
        <w:spacing w:after="40" w:line="240" w:lineRule="auto"/>
      </w:pPr>
      <w:r>
        <w:t>1. sem seznanjen z razpisno dokumentacijo in jo sprejemam brez pridržkov;</w:t>
      </w:r>
    </w:p>
    <w:p w14:paraId="7EA91DDF" w14:textId="77777777" w:rsidR="00D83BEB" w:rsidRDefault="00FC4431">
      <w:pPr>
        <w:spacing w:after="40" w:line="240" w:lineRule="auto"/>
      </w:pPr>
      <w:r>
        <w:t>2. sprejemam vzorec okvirnega sporazuma brez pridržkov;</w:t>
      </w:r>
    </w:p>
    <w:p w14:paraId="38EBFBEF" w14:textId="77777777" w:rsidR="00D83BEB" w:rsidRDefault="00FC4431">
      <w:pPr>
        <w:spacing w:after="40" w:line="240" w:lineRule="auto"/>
      </w:pPr>
      <w:r>
        <w:t>3. bom ponudbo pripravil</w:t>
      </w:r>
      <w:r>
        <w:t xml:space="preserve"> in izvajal skladno z razpisno dokumentacijo, ponudbenim predračunom, tehničnimi specifikacijami, okvirnim sporazumom in veljavnimi predpisi;</w:t>
      </w:r>
    </w:p>
    <w:p w14:paraId="502CC67B" w14:textId="77777777" w:rsidR="00D83BEB" w:rsidRDefault="00FC4431">
      <w:pPr>
        <w:spacing w:after="40" w:line="240" w:lineRule="auto"/>
      </w:pPr>
      <w:r>
        <w:t>4. za ponudnika ne obstajajo razlogi za izključitev oziroma jih izkazujem z ESPD;</w:t>
      </w:r>
    </w:p>
    <w:p w14:paraId="60C74189" w14:textId="77777777" w:rsidR="00D83BEB" w:rsidRDefault="00FC4431">
      <w:pPr>
        <w:spacing w:after="40" w:line="240" w:lineRule="auto"/>
      </w:pPr>
      <w:r>
        <w:t>5. ponudnik izpolnjuje pogoje za</w:t>
      </w:r>
      <w:r>
        <w:t xml:space="preserve"> sodelovanje oziroma jih izkazuje z ESPD in dokazili;</w:t>
      </w:r>
    </w:p>
    <w:p w14:paraId="572A1157" w14:textId="77777777" w:rsidR="00D83BEB" w:rsidRDefault="00FC4431">
      <w:pPr>
        <w:spacing w:after="40" w:line="240" w:lineRule="auto"/>
      </w:pPr>
      <w:r>
        <w:t>6. bo ponudnik dobavljal zdravstveno ustrezna, varna, kakovostna in pravilno označena živila;</w:t>
      </w:r>
    </w:p>
    <w:p w14:paraId="03E81804" w14:textId="77777777" w:rsidR="00D83BEB" w:rsidRDefault="00FC4431">
      <w:pPr>
        <w:spacing w:after="40" w:line="240" w:lineRule="auto"/>
      </w:pPr>
      <w:r>
        <w:t>7. bo ponudnik zagotavljal ustrezno embalažo, deklaracije, sledljivost, skladiščenje, transport in temperatu</w:t>
      </w:r>
      <w:r>
        <w:t>rne režime;</w:t>
      </w:r>
    </w:p>
    <w:p w14:paraId="79EE0A05" w14:textId="77777777" w:rsidR="00D83BEB" w:rsidRDefault="00FC4431">
      <w:pPr>
        <w:spacing w:after="40" w:line="240" w:lineRule="auto"/>
      </w:pPr>
      <w:r>
        <w:t>8. bo ponudnik zagotavljal ravnanje z živili skladno s HACCP oziroma enakovrednimi zahtevami;</w:t>
      </w:r>
    </w:p>
    <w:p w14:paraId="3C036757" w14:textId="77777777" w:rsidR="00D83BEB" w:rsidRDefault="00FC4431">
      <w:pPr>
        <w:spacing w:after="40" w:line="240" w:lineRule="auto"/>
      </w:pPr>
      <w:r>
        <w:t>9. bo ponudnik dobave izvajal pravočasno, na lokacijo naročnika in v dogovorjenih terminih;</w:t>
      </w:r>
    </w:p>
    <w:p w14:paraId="69A04274" w14:textId="77777777" w:rsidR="00D83BEB" w:rsidRDefault="00FC4431">
      <w:pPr>
        <w:spacing w:after="40" w:line="240" w:lineRule="auto"/>
      </w:pPr>
      <w:r>
        <w:t>10. bo ponudnik neustrezno blago zamenjal skladno z razpis</w:t>
      </w:r>
      <w:r>
        <w:t>no dokumentacijo in okvirnim sporazumom;</w:t>
      </w:r>
    </w:p>
    <w:p w14:paraId="442251C7" w14:textId="77777777" w:rsidR="00D83BEB" w:rsidRDefault="00FC4431">
      <w:pPr>
        <w:spacing w:after="40" w:line="240" w:lineRule="auto"/>
      </w:pPr>
      <w:r>
        <w:t>11. bo ponudnik na zahtevo naročnika predložil dokazila o kakovosti, varnosti, poreklu, certifikatih, ekološkem statusu, shemah kakovosti, transportu ali skladnosti živil;</w:t>
      </w:r>
    </w:p>
    <w:p w14:paraId="73A81FDF" w14:textId="77777777" w:rsidR="00D83BEB" w:rsidRDefault="00FC4431">
      <w:pPr>
        <w:spacing w:after="40" w:line="240" w:lineRule="auto"/>
      </w:pPr>
      <w:r>
        <w:t>12. se strinjam, da naročnik pri ocenjevanj</w:t>
      </w:r>
      <w:r>
        <w:t>u upošteva samo ustrezno označena in preverljiva dokazila za merilo kakovosti;</w:t>
      </w:r>
    </w:p>
    <w:p w14:paraId="13DBB363" w14:textId="77777777" w:rsidR="00D83BEB" w:rsidRDefault="00FC4431">
      <w:pPr>
        <w:spacing w:after="40" w:line="240" w:lineRule="auto"/>
      </w:pPr>
      <w:r>
        <w:t>13. se strinjam, da certifikati, ki so zahtevani kot tehnični pogoj, ne prinašajo dodatnih točk po merilu kakovosti;</w:t>
      </w:r>
    </w:p>
    <w:p w14:paraId="6E7D9CBA" w14:textId="77777777" w:rsidR="00D83BEB" w:rsidRDefault="00FC4431">
      <w:pPr>
        <w:spacing w:after="40" w:line="240" w:lineRule="auto"/>
      </w:pPr>
      <w:r>
        <w:t>14. se strinjam, da se ponudba ocenjuje po posameznih sklopi</w:t>
      </w:r>
      <w:r>
        <w:t>h;</w:t>
      </w:r>
    </w:p>
    <w:p w14:paraId="63F27B83" w14:textId="77777777" w:rsidR="00D83BEB" w:rsidRDefault="00FC4431">
      <w:pPr>
        <w:spacing w:after="40" w:line="240" w:lineRule="auto"/>
      </w:pPr>
      <w:r>
        <w:t>15. se strinjam, da mora ponudnik za sklop, ki ga ponuja, ponuditi vse obvezne artikle;</w:t>
      </w:r>
    </w:p>
    <w:p w14:paraId="687938D0" w14:textId="77777777" w:rsidR="00D83BEB" w:rsidRDefault="00FC4431">
      <w:pPr>
        <w:spacing w:after="40" w:line="240" w:lineRule="auto"/>
      </w:pPr>
      <w:r>
        <w:t>16. se strinjam, da cena 0,00 EUR za obvezni artikel ni dopustna, razen če je tak način izrecno predviden v ponudbenem predračunu;</w:t>
      </w:r>
    </w:p>
    <w:p w14:paraId="0D8576CE" w14:textId="77777777" w:rsidR="00D83BEB" w:rsidRDefault="00FC4431">
      <w:pPr>
        <w:spacing w:after="40" w:line="240" w:lineRule="auto"/>
      </w:pPr>
      <w:r>
        <w:t xml:space="preserve">17. bo ponudnik naročniku na </w:t>
      </w:r>
      <w:r>
        <w:t>poziv posredoval podatke o lastništvu in povezanih družbah, kadar je to potrebno;</w:t>
      </w:r>
    </w:p>
    <w:p w14:paraId="542B7E3F" w14:textId="77777777" w:rsidR="00D83BEB" w:rsidRDefault="00FC4431">
      <w:pPr>
        <w:spacing w:after="40" w:line="240" w:lineRule="auto"/>
      </w:pPr>
      <w:r>
        <w:t>18. so vsi podatki v ponudbi resnični, pravilni in popolni.</w:t>
      </w:r>
    </w:p>
    <w:p w14:paraId="239726AF"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54D7AACB" w14:textId="77777777">
        <w:tc>
          <w:tcPr>
            <w:tcW w:w="3118" w:type="dxa"/>
          </w:tcPr>
          <w:p w14:paraId="78B3BB59" w14:textId="77777777" w:rsidR="00D83BEB" w:rsidRDefault="00FC4431">
            <w:pPr>
              <w:spacing w:after="0"/>
            </w:pPr>
            <w:r>
              <w:rPr>
                <w:sz w:val="20"/>
              </w:rPr>
              <w:t>Kraj in datum:</w:t>
            </w:r>
          </w:p>
        </w:tc>
        <w:tc>
          <w:tcPr>
            <w:tcW w:w="5953" w:type="dxa"/>
          </w:tcPr>
          <w:p w14:paraId="222732E1" w14:textId="21DBE9D8" w:rsidR="00D83BEB" w:rsidRDefault="00D83BEB">
            <w:pPr>
              <w:spacing w:after="0"/>
            </w:pPr>
          </w:p>
        </w:tc>
      </w:tr>
      <w:tr w:rsidR="00D83BEB" w14:paraId="31255826" w14:textId="77777777">
        <w:tc>
          <w:tcPr>
            <w:tcW w:w="3118" w:type="dxa"/>
          </w:tcPr>
          <w:p w14:paraId="70C00B67" w14:textId="77777777" w:rsidR="00D83BEB" w:rsidRDefault="00FC4431">
            <w:pPr>
              <w:spacing w:after="0"/>
            </w:pPr>
            <w:r>
              <w:rPr>
                <w:sz w:val="20"/>
              </w:rPr>
              <w:t>Podpis zakonitega zastopnika oziroma pooblaščene osebe:</w:t>
            </w:r>
          </w:p>
        </w:tc>
        <w:tc>
          <w:tcPr>
            <w:tcW w:w="5953" w:type="dxa"/>
          </w:tcPr>
          <w:p w14:paraId="12827092" w14:textId="422D130F" w:rsidR="00D83BEB" w:rsidRDefault="00D83BEB">
            <w:pPr>
              <w:spacing w:after="0"/>
            </w:pPr>
          </w:p>
        </w:tc>
      </w:tr>
    </w:tbl>
    <w:p w14:paraId="00B36BBF" w14:textId="77777777" w:rsidR="00D83BEB" w:rsidRDefault="00FC4431">
      <w:r>
        <w:br w:type="page"/>
      </w:r>
    </w:p>
    <w:p w14:paraId="7E392BDD" w14:textId="77777777" w:rsidR="00D83BEB" w:rsidRDefault="00FC4431">
      <w:pPr>
        <w:spacing w:before="160" w:after="40" w:line="240" w:lineRule="auto"/>
      </w:pPr>
      <w:r>
        <w:rPr>
          <w:b/>
          <w:color w:val="1F4E79"/>
          <w:sz w:val="24"/>
        </w:rPr>
        <w:lastRenderedPageBreak/>
        <w:t>OBR-2</w:t>
      </w:r>
    </w:p>
    <w:p w14:paraId="7254C74D" w14:textId="77777777" w:rsidR="00D83BEB" w:rsidRDefault="00FC4431">
      <w:pPr>
        <w:spacing w:after="240" w:line="240" w:lineRule="auto"/>
        <w:jc w:val="center"/>
      </w:pPr>
      <w:r>
        <w:rPr>
          <w:b/>
          <w:color w:val="1F4E79"/>
          <w:sz w:val="24"/>
        </w:rPr>
        <w:t>PONUDBENI PREDRAČUN V EXCELU</w:t>
      </w:r>
    </w:p>
    <w:p w14:paraId="396ED0AE" w14:textId="77777777" w:rsidR="00D83BEB" w:rsidRDefault="00FC4431">
      <w:pPr>
        <w:spacing w:after="80" w:line="240" w:lineRule="auto"/>
      </w:pPr>
      <w:r>
        <w:t>OBR-2 je obvezni del ponudbe in je podlaga za pregled, primerjavo in ocenjevanje ponudb po posameznih sklopih.</w:t>
      </w:r>
    </w:p>
    <w:p w14:paraId="6B4878DA" w14:textId="77777777" w:rsidR="00D83BEB" w:rsidRDefault="00FC4431">
      <w:pPr>
        <w:spacing w:after="80" w:line="240" w:lineRule="auto"/>
      </w:pPr>
      <w:r>
        <w:t>Ponudnik mora OBR-2 predložiti v Excelovi datoteki naročnika.</w:t>
      </w:r>
    </w:p>
    <w:p w14:paraId="565134A3" w14:textId="77777777" w:rsidR="00D83BEB" w:rsidRDefault="00FC4431">
      <w:pPr>
        <w:spacing w:after="80" w:line="240" w:lineRule="auto"/>
      </w:pPr>
      <w:r>
        <w:t>Ponudnik sme</w:t>
      </w:r>
      <w:r>
        <w:t xml:space="preserve"> izpolnjevati samo za to predvidena polja. Ponudnik ne sme spreminjati strukture datoteke, nazivov sklopov, opisov artiklov, enot mere, okvirnih količin, oznak, ali je certifikat pogoj ali merilo, formul, zaščitenih delov datoteke ali drugih elementov, ki </w:t>
      </w:r>
      <w:r>
        <w:t>vplivajo na pregled in primerjavo ponudb.</w:t>
      </w:r>
    </w:p>
    <w:p w14:paraId="045D2B5C" w14:textId="77777777" w:rsidR="00D83BEB" w:rsidRDefault="00FC4431">
      <w:pPr>
        <w:spacing w:after="80" w:line="240" w:lineRule="auto"/>
      </w:pPr>
      <w:r>
        <w:t>Za vsak sklop, ki ga ponudnik ponuja, mora ponuditi vse obvezne artikle.</w:t>
      </w:r>
    </w:p>
    <w:p w14:paraId="0555093F" w14:textId="77777777" w:rsidR="00D83BEB" w:rsidRDefault="00FC4431">
      <w:pPr>
        <w:spacing w:after="80" w:line="240" w:lineRule="auto"/>
      </w:pPr>
      <w:r>
        <w:t xml:space="preserve">Če ponudnik uveljavlja točke po merilu M2 – varnost in kakovost živil, mora v OBR-2 označiti artikle, za katere uveljavlja </w:t>
      </w:r>
      <w:r>
        <w:t>certifikat oziroma dokazilo, ter predložiti ustrezna dokazila.</w:t>
      </w:r>
    </w:p>
    <w:p w14:paraId="2A50586E" w14:textId="77777777" w:rsidR="00D83BEB" w:rsidRDefault="00FC4431">
      <w:pPr>
        <w:spacing w:after="80" w:line="240" w:lineRule="auto"/>
      </w:pPr>
      <w:r>
        <w:t>Če je certifikat za posamezni artikel ali sklop zahtevan kot tehnični pogoj, mora ponudnik predložiti ustrezno dokazilo ne glede na to, ali uveljavlja točke po merilu M2.</w:t>
      </w:r>
    </w:p>
    <w:p w14:paraId="675D43AF" w14:textId="77777777" w:rsidR="00D83BEB" w:rsidRDefault="00FC4431">
      <w:pPr>
        <w:spacing w:after="80" w:line="240" w:lineRule="auto"/>
      </w:pPr>
      <w:r>
        <w:t>Ta obrazec je informat</w:t>
      </w:r>
      <w:r>
        <w:t>ivna naslovna stran za OBR-2. Dejanski ponudbeni predračun se predloži kot ločena Excelova datoteka.</w:t>
      </w:r>
    </w:p>
    <w:p w14:paraId="7FFA749A" w14:textId="77777777" w:rsidR="00D83BEB" w:rsidRDefault="00FC4431">
      <w:r>
        <w:br w:type="page"/>
      </w:r>
    </w:p>
    <w:p w14:paraId="46582497" w14:textId="77777777" w:rsidR="00D83BEB" w:rsidRDefault="00FC4431">
      <w:pPr>
        <w:spacing w:before="160" w:after="40" w:line="240" w:lineRule="auto"/>
      </w:pPr>
      <w:r>
        <w:rPr>
          <w:b/>
          <w:color w:val="1F4E79"/>
          <w:sz w:val="24"/>
        </w:rPr>
        <w:lastRenderedPageBreak/>
        <w:t>OBR-3</w:t>
      </w:r>
    </w:p>
    <w:p w14:paraId="3E809D61" w14:textId="77777777" w:rsidR="00D83BEB" w:rsidRDefault="00FC4431">
      <w:pPr>
        <w:spacing w:after="240" w:line="240" w:lineRule="auto"/>
        <w:jc w:val="center"/>
      </w:pPr>
      <w:r>
        <w:rPr>
          <w:b/>
          <w:color w:val="1F4E79"/>
          <w:sz w:val="24"/>
        </w:rPr>
        <w:t>SKUPNA PONUDBA</w:t>
      </w:r>
    </w:p>
    <w:p w14:paraId="67227AFC" w14:textId="77777777" w:rsidR="00D83BEB" w:rsidRDefault="00FC4431">
      <w:pPr>
        <w:spacing w:after="80" w:line="240" w:lineRule="auto"/>
      </w:pPr>
      <w:r>
        <w:t>Obrazec se predloži samo, če ponudbo oddaja skupina gospodarskih subjektov.</w:t>
      </w:r>
    </w:p>
    <w:p w14:paraId="30D51334" w14:textId="77777777" w:rsidR="00D83BEB" w:rsidRDefault="00FC4431">
      <w:pPr>
        <w:spacing w:after="80" w:line="240" w:lineRule="auto"/>
      </w:pPr>
      <w:r>
        <w:t>Ponudnik / vodilni partner: ____________________________</w:t>
      </w:r>
      <w:r>
        <w:t>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6"/>
        <w:gridCol w:w="6388"/>
      </w:tblGrid>
      <w:tr w:rsidR="00D83BEB" w14:paraId="40720188" w14:textId="77777777">
        <w:trPr>
          <w:jc w:val="center"/>
        </w:trPr>
        <w:tc>
          <w:tcPr>
            <w:tcW w:w="3118" w:type="dxa"/>
            <w:shd w:val="clear" w:color="auto" w:fill="D9EAF7"/>
          </w:tcPr>
          <w:p w14:paraId="794E7CD1" w14:textId="77777777" w:rsidR="00D83BEB" w:rsidRDefault="00FC4431">
            <w:r>
              <w:rPr>
                <w:b/>
                <w:sz w:val="20"/>
              </w:rPr>
              <w:t>Podatek</w:t>
            </w:r>
          </w:p>
        </w:tc>
        <w:tc>
          <w:tcPr>
            <w:tcW w:w="5953" w:type="dxa"/>
            <w:shd w:val="clear" w:color="auto" w:fill="D9EAF7"/>
          </w:tcPr>
          <w:p w14:paraId="53175057" w14:textId="77777777" w:rsidR="00D83BEB" w:rsidRDefault="00FC4431">
            <w:r>
              <w:rPr>
                <w:b/>
                <w:sz w:val="20"/>
              </w:rPr>
              <w:t>Vpis</w:t>
            </w:r>
          </w:p>
        </w:tc>
      </w:tr>
      <w:tr w:rsidR="00D83BEB" w14:paraId="0998F306" w14:textId="77777777">
        <w:trPr>
          <w:jc w:val="center"/>
        </w:trPr>
        <w:tc>
          <w:tcPr>
            <w:tcW w:w="3118" w:type="dxa"/>
          </w:tcPr>
          <w:p w14:paraId="70B195C5" w14:textId="77777777" w:rsidR="00D83BEB" w:rsidRDefault="00FC4431">
            <w:r>
              <w:rPr>
                <w:sz w:val="20"/>
              </w:rPr>
              <w:t>Naziv vodilnega partnerja</w:t>
            </w:r>
          </w:p>
        </w:tc>
        <w:tc>
          <w:tcPr>
            <w:tcW w:w="5953" w:type="dxa"/>
          </w:tcPr>
          <w:p w14:paraId="67CB9ED3" w14:textId="77777777" w:rsidR="00D83BEB" w:rsidRDefault="00D83BEB"/>
        </w:tc>
      </w:tr>
      <w:tr w:rsidR="00D83BEB" w14:paraId="4583DB9E" w14:textId="77777777">
        <w:trPr>
          <w:jc w:val="center"/>
        </w:trPr>
        <w:tc>
          <w:tcPr>
            <w:tcW w:w="3118" w:type="dxa"/>
          </w:tcPr>
          <w:p w14:paraId="4BAFF602" w14:textId="77777777" w:rsidR="00D83BEB" w:rsidRDefault="00FC4431">
            <w:r>
              <w:rPr>
                <w:sz w:val="20"/>
              </w:rPr>
              <w:t>Naslov vodilnega partnerja</w:t>
            </w:r>
          </w:p>
        </w:tc>
        <w:tc>
          <w:tcPr>
            <w:tcW w:w="5953" w:type="dxa"/>
          </w:tcPr>
          <w:p w14:paraId="387D99D9" w14:textId="77777777" w:rsidR="00D83BEB" w:rsidRDefault="00D83BEB"/>
        </w:tc>
      </w:tr>
      <w:tr w:rsidR="00D83BEB" w14:paraId="0C32CCE0" w14:textId="77777777">
        <w:trPr>
          <w:jc w:val="center"/>
        </w:trPr>
        <w:tc>
          <w:tcPr>
            <w:tcW w:w="3118" w:type="dxa"/>
          </w:tcPr>
          <w:p w14:paraId="6E8D28AB" w14:textId="77777777" w:rsidR="00D83BEB" w:rsidRDefault="00FC4431">
            <w:r>
              <w:rPr>
                <w:sz w:val="20"/>
              </w:rPr>
              <w:t>Davčna številka</w:t>
            </w:r>
          </w:p>
        </w:tc>
        <w:tc>
          <w:tcPr>
            <w:tcW w:w="5953" w:type="dxa"/>
          </w:tcPr>
          <w:p w14:paraId="385E1405" w14:textId="77777777" w:rsidR="00D83BEB" w:rsidRDefault="00D83BEB"/>
        </w:tc>
      </w:tr>
      <w:tr w:rsidR="00D83BEB" w14:paraId="7F08A275" w14:textId="77777777">
        <w:trPr>
          <w:jc w:val="center"/>
        </w:trPr>
        <w:tc>
          <w:tcPr>
            <w:tcW w:w="3118" w:type="dxa"/>
          </w:tcPr>
          <w:p w14:paraId="13EA64AD" w14:textId="77777777" w:rsidR="00D83BEB" w:rsidRDefault="00FC4431">
            <w:r>
              <w:rPr>
                <w:sz w:val="20"/>
              </w:rPr>
              <w:t>Matična številka</w:t>
            </w:r>
          </w:p>
        </w:tc>
        <w:tc>
          <w:tcPr>
            <w:tcW w:w="5953" w:type="dxa"/>
          </w:tcPr>
          <w:p w14:paraId="2224F646" w14:textId="77777777" w:rsidR="00D83BEB" w:rsidRDefault="00D83BEB"/>
        </w:tc>
      </w:tr>
      <w:tr w:rsidR="00D83BEB" w14:paraId="0705EAEE" w14:textId="77777777">
        <w:trPr>
          <w:jc w:val="center"/>
        </w:trPr>
        <w:tc>
          <w:tcPr>
            <w:tcW w:w="3118" w:type="dxa"/>
          </w:tcPr>
          <w:p w14:paraId="094D6A34" w14:textId="77777777" w:rsidR="00D83BEB" w:rsidRDefault="00FC4431">
            <w:r>
              <w:rPr>
                <w:sz w:val="20"/>
              </w:rPr>
              <w:t>Kontaktna oseba</w:t>
            </w:r>
          </w:p>
        </w:tc>
        <w:tc>
          <w:tcPr>
            <w:tcW w:w="5953" w:type="dxa"/>
          </w:tcPr>
          <w:p w14:paraId="79EFFE91" w14:textId="77777777" w:rsidR="00D83BEB" w:rsidRDefault="00D83BEB"/>
        </w:tc>
      </w:tr>
      <w:tr w:rsidR="00D83BEB" w14:paraId="05A3105F" w14:textId="77777777">
        <w:trPr>
          <w:jc w:val="center"/>
        </w:trPr>
        <w:tc>
          <w:tcPr>
            <w:tcW w:w="3118" w:type="dxa"/>
          </w:tcPr>
          <w:p w14:paraId="09124F75" w14:textId="77777777" w:rsidR="00D83BEB" w:rsidRDefault="00FC4431">
            <w:r>
              <w:rPr>
                <w:sz w:val="20"/>
              </w:rPr>
              <w:t>E-pošta</w:t>
            </w:r>
          </w:p>
        </w:tc>
        <w:tc>
          <w:tcPr>
            <w:tcW w:w="5953" w:type="dxa"/>
          </w:tcPr>
          <w:p w14:paraId="1E7EE850" w14:textId="77777777" w:rsidR="00D83BEB" w:rsidRDefault="00D83BEB"/>
        </w:tc>
      </w:tr>
      <w:tr w:rsidR="00D83BEB" w14:paraId="2F1186C7" w14:textId="77777777">
        <w:trPr>
          <w:jc w:val="center"/>
        </w:trPr>
        <w:tc>
          <w:tcPr>
            <w:tcW w:w="3118" w:type="dxa"/>
          </w:tcPr>
          <w:p w14:paraId="5BB7AEAD" w14:textId="77777777" w:rsidR="00D83BEB" w:rsidRDefault="00FC4431">
            <w:r>
              <w:rPr>
                <w:sz w:val="20"/>
              </w:rPr>
              <w:t>Telefon</w:t>
            </w:r>
          </w:p>
        </w:tc>
        <w:tc>
          <w:tcPr>
            <w:tcW w:w="5953" w:type="dxa"/>
          </w:tcPr>
          <w:p w14:paraId="30B51C75" w14:textId="77777777" w:rsidR="00D83BEB" w:rsidRDefault="00D83BEB"/>
        </w:tc>
      </w:tr>
    </w:tbl>
    <w:p w14:paraId="4E6C44B4" w14:textId="77777777" w:rsidR="00D83BEB" w:rsidRDefault="00D83BEB">
      <w:pPr>
        <w:spacing w:after="60" w:line="240" w:lineRule="auto"/>
      </w:pPr>
    </w:p>
    <w:p w14:paraId="2A948103" w14:textId="77777777" w:rsidR="00D83BEB" w:rsidRDefault="00FC4431">
      <w:pPr>
        <w:spacing w:after="80" w:line="240" w:lineRule="auto"/>
      </w:pPr>
      <w:r>
        <w:t>Partnerji v skupni ponudbi:</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
        <w:gridCol w:w="2018"/>
        <w:gridCol w:w="2018"/>
        <w:gridCol w:w="1306"/>
        <w:gridCol w:w="1306"/>
        <w:gridCol w:w="2612"/>
      </w:tblGrid>
      <w:tr w:rsidR="00D83BEB" w14:paraId="684569A0" w14:textId="77777777">
        <w:trPr>
          <w:jc w:val="center"/>
        </w:trPr>
        <w:tc>
          <w:tcPr>
            <w:tcW w:w="453" w:type="dxa"/>
            <w:shd w:val="clear" w:color="auto" w:fill="D9EAF7"/>
          </w:tcPr>
          <w:p w14:paraId="1E261ED8" w14:textId="77777777" w:rsidR="00D83BEB" w:rsidRDefault="00FC4431">
            <w:r>
              <w:rPr>
                <w:b/>
                <w:sz w:val="20"/>
              </w:rPr>
              <w:t>#</w:t>
            </w:r>
          </w:p>
        </w:tc>
        <w:tc>
          <w:tcPr>
            <w:tcW w:w="1927" w:type="dxa"/>
            <w:shd w:val="clear" w:color="auto" w:fill="D9EAF7"/>
          </w:tcPr>
          <w:p w14:paraId="3779F446" w14:textId="77777777" w:rsidR="00D83BEB" w:rsidRDefault="00FC4431">
            <w:r>
              <w:rPr>
                <w:b/>
                <w:sz w:val="20"/>
              </w:rPr>
              <w:t>Naziv partnerja</w:t>
            </w:r>
          </w:p>
        </w:tc>
        <w:tc>
          <w:tcPr>
            <w:tcW w:w="1927" w:type="dxa"/>
            <w:shd w:val="clear" w:color="auto" w:fill="D9EAF7"/>
          </w:tcPr>
          <w:p w14:paraId="5C9CF6EC" w14:textId="77777777" w:rsidR="00D83BEB" w:rsidRDefault="00FC4431">
            <w:r>
              <w:rPr>
                <w:b/>
                <w:sz w:val="20"/>
              </w:rPr>
              <w:t>Naslov</w:t>
            </w:r>
          </w:p>
        </w:tc>
        <w:tc>
          <w:tcPr>
            <w:tcW w:w="1247" w:type="dxa"/>
            <w:shd w:val="clear" w:color="auto" w:fill="D9EAF7"/>
          </w:tcPr>
          <w:p w14:paraId="0CB99F3E" w14:textId="77777777" w:rsidR="00D83BEB" w:rsidRDefault="00FC4431">
            <w:r>
              <w:rPr>
                <w:b/>
                <w:sz w:val="20"/>
              </w:rPr>
              <w:t>Davčna št.</w:t>
            </w:r>
          </w:p>
        </w:tc>
        <w:tc>
          <w:tcPr>
            <w:tcW w:w="1247" w:type="dxa"/>
            <w:shd w:val="clear" w:color="auto" w:fill="D9EAF7"/>
          </w:tcPr>
          <w:p w14:paraId="481EC964" w14:textId="77777777" w:rsidR="00D83BEB" w:rsidRDefault="00FC4431">
            <w:r>
              <w:rPr>
                <w:b/>
                <w:sz w:val="20"/>
              </w:rPr>
              <w:t>Matična št.</w:t>
            </w:r>
          </w:p>
        </w:tc>
        <w:tc>
          <w:tcPr>
            <w:tcW w:w="2494" w:type="dxa"/>
            <w:shd w:val="clear" w:color="auto" w:fill="D9EAF7"/>
          </w:tcPr>
          <w:p w14:paraId="6020E030" w14:textId="77777777" w:rsidR="00D83BEB" w:rsidRDefault="00FC4431">
            <w:r>
              <w:rPr>
                <w:b/>
                <w:sz w:val="20"/>
              </w:rPr>
              <w:t>Prevzeti del dobav / sklopi</w:t>
            </w:r>
          </w:p>
        </w:tc>
      </w:tr>
      <w:tr w:rsidR="00D83BEB" w14:paraId="62E406EC" w14:textId="77777777">
        <w:trPr>
          <w:jc w:val="center"/>
        </w:trPr>
        <w:tc>
          <w:tcPr>
            <w:tcW w:w="453" w:type="dxa"/>
          </w:tcPr>
          <w:p w14:paraId="49F2174F" w14:textId="77777777" w:rsidR="00D83BEB" w:rsidRDefault="00FC4431">
            <w:r>
              <w:rPr>
                <w:sz w:val="20"/>
              </w:rPr>
              <w:t>1</w:t>
            </w:r>
          </w:p>
        </w:tc>
        <w:tc>
          <w:tcPr>
            <w:tcW w:w="1927" w:type="dxa"/>
          </w:tcPr>
          <w:p w14:paraId="67751906" w14:textId="77777777" w:rsidR="00D83BEB" w:rsidRDefault="00D83BEB"/>
        </w:tc>
        <w:tc>
          <w:tcPr>
            <w:tcW w:w="1927" w:type="dxa"/>
          </w:tcPr>
          <w:p w14:paraId="124DE787" w14:textId="77777777" w:rsidR="00D83BEB" w:rsidRDefault="00D83BEB"/>
        </w:tc>
        <w:tc>
          <w:tcPr>
            <w:tcW w:w="1247" w:type="dxa"/>
          </w:tcPr>
          <w:p w14:paraId="51B7F28B" w14:textId="77777777" w:rsidR="00D83BEB" w:rsidRDefault="00D83BEB"/>
        </w:tc>
        <w:tc>
          <w:tcPr>
            <w:tcW w:w="1247" w:type="dxa"/>
          </w:tcPr>
          <w:p w14:paraId="18E0A9CC" w14:textId="77777777" w:rsidR="00D83BEB" w:rsidRDefault="00D83BEB"/>
        </w:tc>
        <w:tc>
          <w:tcPr>
            <w:tcW w:w="2494" w:type="dxa"/>
          </w:tcPr>
          <w:p w14:paraId="7DDEAEC7" w14:textId="77777777" w:rsidR="00D83BEB" w:rsidRDefault="00D83BEB"/>
        </w:tc>
      </w:tr>
      <w:tr w:rsidR="00D83BEB" w14:paraId="39A461C0" w14:textId="77777777">
        <w:trPr>
          <w:jc w:val="center"/>
        </w:trPr>
        <w:tc>
          <w:tcPr>
            <w:tcW w:w="453" w:type="dxa"/>
          </w:tcPr>
          <w:p w14:paraId="60EA64AC" w14:textId="77777777" w:rsidR="00D83BEB" w:rsidRDefault="00FC4431">
            <w:r>
              <w:rPr>
                <w:sz w:val="20"/>
              </w:rPr>
              <w:t>2</w:t>
            </w:r>
          </w:p>
        </w:tc>
        <w:tc>
          <w:tcPr>
            <w:tcW w:w="1927" w:type="dxa"/>
          </w:tcPr>
          <w:p w14:paraId="1B250BA1" w14:textId="77777777" w:rsidR="00D83BEB" w:rsidRDefault="00D83BEB"/>
        </w:tc>
        <w:tc>
          <w:tcPr>
            <w:tcW w:w="1927" w:type="dxa"/>
          </w:tcPr>
          <w:p w14:paraId="773BDD9A" w14:textId="77777777" w:rsidR="00D83BEB" w:rsidRDefault="00D83BEB"/>
        </w:tc>
        <w:tc>
          <w:tcPr>
            <w:tcW w:w="1247" w:type="dxa"/>
          </w:tcPr>
          <w:p w14:paraId="4EB14D0A" w14:textId="77777777" w:rsidR="00D83BEB" w:rsidRDefault="00D83BEB"/>
        </w:tc>
        <w:tc>
          <w:tcPr>
            <w:tcW w:w="1247" w:type="dxa"/>
          </w:tcPr>
          <w:p w14:paraId="02E54849" w14:textId="77777777" w:rsidR="00D83BEB" w:rsidRDefault="00D83BEB"/>
        </w:tc>
        <w:tc>
          <w:tcPr>
            <w:tcW w:w="2494" w:type="dxa"/>
          </w:tcPr>
          <w:p w14:paraId="3112CF38" w14:textId="77777777" w:rsidR="00D83BEB" w:rsidRDefault="00D83BEB"/>
        </w:tc>
      </w:tr>
      <w:tr w:rsidR="00D83BEB" w14:paraId="3261EF42" w14:textId="77777777">
        <w:trPr>
          <w:jc w:val="center"/>
        </w:trPr>
        <w:tc>
          <w:tcPr>
            <w:tcW w:w="453" w:type="dxa"/>
          </w:tcPr>
          <w:p w14:paraId="7246DB63" w14:textId="77777777" w:rsidR="00D83BEB" w:rsidRDefault="00FC4431">
            <w:r>
              <w:rPr>
                <w:sz w:val="20"/>
              </w:rPr>
              <w:t>3</w:t>
            </w:r>
          </w:p>
        </w:tc>
        <w:tc>
          <w:tcPr>
            <w:tcW w:w="1927" w:type="dxa"/>
          </w:tcPr>
          <w:p w14:paraId="235B6099" w14:textId="77777777" w:rsidR="00D83BEB" w:rsidRDefault="00D83BEB"/>
        </w:tc>
        <w:tc>
          <w:tcPr>
            <w:tcW w:w="1927" w:type="dxa"/>
          </w:tcPr>
          <w:p w14:paraId="03959C56" w14:textId="77777777" w:rsidR="00D83BEB" w:rsidRDefault="00D83BEB"/>
        </w:tc>
        <w:tc>
          <w:tcPr>
            <w:tcW w:w="1247" w:type="dxa"/>
          </w:tcPr>
          <w:p w14:paraId="1D9B3F0D" w14:textId="77777777" w:rsidR="00D83BEB" w:rsidRDefault="00D83BEB"/>
        </w:tc>
        <w:tc>
          <w:tcPr>
            <w:tcW w:w="1247" w:type="dxa"/>
          </w:tcPr>
          <w:p w14:paraId="67CE84DA" w14:textId="77777777" w:rsidR="00D83BEB" w:rsidRDefault="00D83BEB"/>
        </w:tc>
        <w:tc>
          <w:tcPr>
            <w:tcW w:w="2494" w:type="dxa"/>
          </w:tcPr>
          <w:p w14:paraId="78CB82B2" w14:textId="77777777" w:rsidR="00D83BEB" w:rsidRDefault="00D83BEB"/>
        </w:tc>
      </w:tr>
      <w:tr w:rsidR="00D83BEB" w14:paraId="767DFF2A" w14:textId="77777777">
        <w:trPr>
          <w:jc w:val="center"/>
        </w:trPr>
        <w:tc>
          <w:tcPr>
            <w:tcW w:w="453" w:type="dxa"/>
          </w:tcPr>
          <w:p w14:paraId="722495E8" w14:textId="77777777" w:rsidR="00D83BEB" w:rsidRDefault="00FC4431">
            <w:r>
              <w:rPr>
                <w:sz w:val="20"/>
              </w:rPr>
              <w:t>4</w:t>
            </w:r>
          </w:p>
        </w:tc>
        <w:tc>
          <w:tcPr>
            <w:tcW w:w="1927" w:type="dxa"/>
          </w:tcPr>
          <w:p w14:paraId="0097EACF" w14:textId="77777777" w:rsidR="00D83BEB" w:rsidRDefault="00D83BEB"/>
        </w:tc>
        <w:tc>
          <w:tcPr>
            <w:tcW w:w="1927" w:type="dxa"/>
          </w:tcPr>
          <w:p w14:paraId="5F17AEAF" w14:textId="77777777" w:rsidR="00D83BEB" w:rsidRDefault="00D83BEB"/>
        </w:tc>
        <w:tc>
          <w:tcPr>
            <w:tcW w:w="1247" w:type="dxa"/>
          </w:tcPr>
          <w:p w14:paraId="2A956537" w14:textId="77777777" w:rsidR="00D83BEB" w:rsidRDefault="00D83BEB"/>
        </w:tc>
        <w:tc>
          <w:tcPr>
            <w:tcW w:w="1247" w:type="dxa"/>
          </w:tcPr>
          <w:p w14:paraId="4058B4AA" w14:textId="77777777" w:rsidR="00D83BEB" w:rsidRDefault="00D83BEB"/>
        </w:tc>
        <w:tc>
          <w:tcPr>
            <w:tcW w:w="2494" w:type="dxa"/>
          </w:tcPr>
          <w:p w14:paraId="2617B4C0" w14:textId="77777777" w:rsidR="00D83BEB" w:rsidRDefault="00D83BEB"/>
        </w:tc>
      </w:tr>
      <w:tr w:rsidR="00D83BEB" w14:paraId="6BAB7A3C" w14:textId="77777777">
        <w:trPr>
          <w:jc w:val="center"/>
        </w:trPr>
        <w:tc>
          <w:tcPr>
            <w:tcW w:w="453" w:type="dxa"/>
          </w:tcPr>
          <w:p w14:paraId="5AB2F128" w14:textId="77777777" w:rsidR="00D83BEB" w:rsidRDefault="00FC4431">
            <w:r>
              <w:rPr>
                <w:sz w:val="20"/>
              </w:rPr>
              <w:t>5</w:t>
            </w:r>
          </w:p>
        </w:tc>
        <w:tc>
          <w:tcPr>
            <w:tcW w:w="1927" w:type="dxa"/>
          </w:tcPr>
          <w:p w14:paraId="1DDA71F6" w14:textId="77777777" w:rsidR="00D83BEB" w:rsidRDefault="00D83BEB"/>
        </w:tc>
        <w:tc>
          <w:tcPr>
            <w:tcW w:w="1927" w:type="dxa"/>
          </w:tcPr>
          <w:p w14:paraId="6052A975" w14:textId="77777777" w:rsidR="00D83BEB" w:rsidRDefault="00D83BEB"/>
        </w:tc>
        <w:tc>
          <w:tcPr>
            <w:tcW w:w="1247" w:type="dxa"/>
          </w:tcPr>
          <w:p w14:paraId="5E3BC518" w14:textId="77777777" w:rsidR="00D83BEB" w:rsidRDefault="00D83BEB"/>
        </w:tc>
        <w:tc>
          <w:tcPr>
            <w:tcW w:w="1247" w:type="dxa"/>
          </w:tcPr>
          <w:p w14:paraId="36051085" w14:textId="77777777" w:rsidR="00D83BEB" w:rsidRDefault="00D83BEB"/>
        </w:tc>
        <w:tc>
          <w:tcPr>
            <w:tcW w:w="2494" w:type="dxa"/>
          </w:tcPr>
          <w:p w14:paraId="7B57A03F" w14:textId="77777777" w:rsidR="00D83BEB" w:rsidRDefault="00D83BEB"/>
        </w:tc>
      </w:tr>
    </w:tbl>
    <w:p w14:paraId="2C7D38A0" w14:textId="77777777" w:rsidR="00D83BEB" w:rsidRDefault="00D83BEB">
      <w:pPr>
        <w:spacing w:after="60" w:line="240" w:lineRule="auto"/>
      </w:pPr>
    </w:p>
    <w:p w14:paraId="5AF20A18" w14:textId="77777777" w:rsidR="00D83BEB" w:rsidRDefault="00FC4431">
      <w:pPr>
        <w:spacing w:after="80" w:line="240" w:lineRule="auto"/>
      </w:pPr>
      <w:r>
        <w:t xml:space="preserve">Partnerji v skupni ponudbi izjavljajo, da vodilnega partnerja pooblaščajo za komunikacijo z naročnikom in za dejanja v postopku javnega naročila, skladno z razpisno </w:t>
      </w:r>
      <w:r>
        <w:t>dokumentacijo.</w:t>
      </w:r>
    </w:p>
    <w:p w14:paraId="127A2EDC" w14:textId="77777777" w:rsidR="00D83BEB" w:rsidRDefault="00FC4431">
      <w:pPr>
        <w:spacing w:after="80" w:line="240" w:lineRule="auto"/>
      </w:pPr>
      <w:r>
        <w:t>Partnerji v skupni ponudbi izjavljajo, da za pravilno izvedbo obveznosti odgovarjajo solidarno, razen če je v okvirnem sporazumu določeno drugače in to ne zmanjšuje pravic naročnika.</w:t>
      </w:r>
    </w:p>
    <w:p w14:paraId="7464763A" w14:textId="77777777" w:rsidR="00D83BEB" w:rsidRDefault="00FC4431">
      <w:pPr>
        <w:spacing w:after="80" w:line="240" w:lineRule="auto"/>
      </w:pPr>
      <w:r>
        <w:t>Vsak partner mora predložiti ESPD in podatke za e-Dosje.</w:t>
      </w:r>
    </w:p>
    <w:p w14:paraId="4D1873C6"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2BE1BD8E" w14:textId="77777777">
        <w:tc>
          <w:tcPr>
            <w:tcW w:w="3118" w:type="dxa"/>
          </w:tcPr>
          <w:p w14:paraId="3E1E5191" w14:textId="77777777" w:rsidR="00D83BEB" w:rsidRDefault="00FC4431">
            <w:pPr>
              <w:spacing w:after="0"/>
            </w:pPr>
            <w:r>
              <w:rPr>
                <w:sz w:val="20"/>
              </w:rPr>
              <w:t>Kraj in datum:</w:t>
            </w:r>
          </w:p>
        </w:tc>
        <w:tc>
          <w:tcPr>
            <w:tcW w:w="5953" w:type="dxa"/>
          </w:tcPr>
          <w:p w14:paraId="2C2BEAF7" w14:textId="03DB0E32" w:rsidR="00D83BEB" w:rsidRDefault="00D83BEB">
            <w:pPr>
              <w:spacing w:after="0"/>
            </w:pPr>
          </w:p>
        </w:tc>
      </w:tr>
      <w:tr w:rsidR="00D83BEB" w14:paraId="6C406D65" w14:textId="77777777">
        <w:tc>
          <w:tcPr>
            <w:tcW w:w="3118" w:type="dxa"/>
          </w:tcPr>
          <w:p w14:paraId="0E31B06E" w14:textId="77777777" w:rsidR="00D83BEB" w:rsidRDefault="00FC4431">
            <w:pPr>
              <w:spacing w:after="0"/>
            </w:pPr>
            <w:r>
              <w:rPr>
                <w:sz w:val="20"/>
              </w:rPr>
              <w:t>Podpis zakonitega zastopnika oziroma pooblaščene osebe:</w:t>
            </w:r>
          </w:p>
        </w:tc>
        <w:tc>
          <w:tcPr>
            <w:tcW w:w="5953" w:type="dxa"/>
          </w:tcPr>
          <w:p w14:paraId="234A1626" w14:textId="05BC3F7A" w:rsidR="00D83BEB" w:rsidRDefault="00D83BEB">
            <w:pPr>
              <w:spacing w:after="0"/>
            </w:pPr>
          </w:p>
        </w:tc>
      </w:tr>
    </w:tbl>
    <w:p w14:paraId="7EB1A15E" w14:textId="77777777" w:rsidR="00D83BEB" w:rsidRDefault="00FC4431">
      <w:pPr>
        <w:spacing w:after="80" w:line="240" w:lineRule="auto"/>
      </w:pPr>
      <w:r>
        <w:t>Podpisi partnerjev:</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
        <w:gridCol w:w="3081"/>
        <w:gridCol w:w="3081"/>
        <w:gridCol w:w="3081"/>
      </w:tblGrid>
      <w:tr w:rsidR="00D83BEB" w14:paraId="63542097" w14:textId="77777777">
        <w:trPr>
          <w:jc w:val="center"/>
        </w:trPr>
        <w:tc>
          <w:tcPr>
            <w:tcW w:w="453" w:type="dxa"/>
            <w:shd w:val="clear" w:color="auto" w:fill="D9EAF7"/>
          </w:tcPr>
          <w:p w14:paraId="7F887FB7" w14:textId="77777777" w:rsidR="00D83BEB" w:rsidRDefault="00FC4431">
            <w:r>
              <w:rPr>
                <w:b/>
                <w:sz w:val="20"/>
              </w:rPr>
              <w:t>#</w:t>
            </w:r>
          </w:p>
        </w:tc>
        <w:tc>
          <w:tcPr>
            <w:tcW w:w="2835" w:type="dxa"/>
            <w:shd w:val="clear" w:color="auto" w:fill="D9EAF7"/>
          </w:tcPr>
          <w:p w14:paraId="32989754" w14:textId="77777777" w:rsidR="00D83BEB" w:rsidRDefault="00FC4431">
            <w:r>
              <w:rPr>
                <w:b/>
                <w:sz w:val="20"/>
              </w:rPr>
              <w:t>Naziv partnerja</w:t>
            </w:r>
          </w:p>
        </w:tc>
        <w:tc>
          <w:tcPr>
            <w:tcW w:w="2835" w:type="dxa"/>
            <w:shd w:val="clear" w:color="auto" w:fill="D9EAF7"/>
          </w:tcPr>
          <w:p w14:paraId="22F23122" w14:textId="77777777" w:rsidR="00D83BEB" w:rsidRDefault="00FC4431">
            <w:r>
              <w:rPr>
                <w:b/>
                <w:sz w:val="20"/>
              </w:rPr>
              <w:t>Ime in priimek podpisnika</w:t>
            </w:r>
          </w:p>
        </w:tc>
        <w:tc>
          <w:tcPr>
            <w:tcW w:w="2835" w:type="dxa"/>
            <w:shd w:val="clear" w:color="auto" w:fill="D9EAF7"/>
          </w:tcPr>
          <w:p w14:paraId="4053A0FF" w14:textId="77777777" w:rsidR="00D83BEB" w:rsidRDefault="00FC4431">
            <w:r>
              <w:rPr>
                <w:b/>
                <w:sz w:val="20"/>
              </w:rPr>
              <w:t>Podpis</w:t>
            </w:r>
          </w:p>
        </w:tc>
      </w:tr>
      <w:tr w:rsidR="00D83BEB" w14:paraId="1E2305DD" w14:textId="77777777">
        <w:trPr>
          <w:jc w:val="center"/>
        </w:trPr>
        <w:tc>
          <w:tcPr>
            <w:tcW w:w="453" w:type="dxa"/>
          </w:tcPr>
          <w:p w14:paraId="2D732569" w14:textId="77777777" w:rsidR="00D83BEB" w:rsidRDefault="00FC4431">
            <w:r>
              <w:rPr>
                <w:sz w:val="20"/>
              </w:rPr>
              <w:t>1</w:t>
            </w:r>
          </w:p>
        </w:tc>
        <w:tc>
          <w:tcPr>
            <w:tcW w:w="2835" w:type="dxa"/>
          </w:tcPr>
          <w:p w14:paraId="356EFDD8" w14:textId="77777777" w:rsidR="00D83BEB" w:rsidRDefault="00D83BEB"/>
        </w:tc>
        <w:tc>
          <w:tcPr>
            <w:tcW w:w="2835" w:type="dxa"/>
          </w:tcPr>
          <w:p w14:paraId="7E0D12FE" w14:textId="77777777" w:rsidR="00D83BEB" w:rsidRDefault="00D83BEB"/>
        </w:tc>
        <w:tc>
          <w:tcPr>
            <w:tcW w:w="2835" w:type="dxa"/>
          </w:tcPr>
          <w:p w14:paraId="569E9E12" w14:textId="77777777" w:rsidR="00D83BEB" w:rsidRDefault="00D83BEB"/>
        </w:tc>
      </w:tr>
      <w:tr w:rsidR="00D83BEB" w14:paraId="547F887B" w14:textId="77777777">
        <w:trPr>
          <w:jc w:val="center"/>
        </w:trPr>
        <w:tc>
          <w:tcPr>
            <w:tcW w:w="453" w:type="dxa"/>
          </w:tcPr>
          <w:p w14:paraId="40A4A349" w14:textId="77777777" w:rsidR="00D83BEB" w:rsidRDefault="00FC4431">
            <w:r>
              <w:rPr>
                <w:sz w:val="20"/>
              </w:rPr>
              <w:t>2</w:t>
            </w:r>
          </w:p>
        </w:tc>
        <w:tc>
          <w:tcPr>
            <w:tcW w:w="2835" w:type="dxa"/>
          </w:tcPr>
          <w:p w14:paraId="0719039C" w14:textId="77777777" w:rsidR="00D83BEB" w:rsidRDefault="00D83BEB"/>
        </w:tc>
        <w:tc>
          <w:tcPr>
            <w:tcW w:w="2835" w:type="dxa"/>
          </w:tcPr>
          <w:p w14:paraId="65AC3436" w14:textId="77777777" w:rsidR="00D83BEB" w:rsidRDefault="00D83BEB"/>
        </w:tc>
        <w:tc>
          <w:tcPr>
            <w:tcW w:w="2835" w:type="dxa"/>
          </w:tcPr>
          <w:p w14:paraId="1A5BF2D5" w14:textId="77777777" w:rsidR="00D83BEB" w:rsidRDefault="00D83BEB"/>
        </w:tc>
      </w:tr>
      <w:tr w:rsidR="00D83BEB" w14:paraId="75C92D37" w14:textId="77777777">
        <w:trPr>
          <w:jc w:val="center"/>
        </w:trPr>
        <w:tc>
          <w:tcPr>
            <w:tcW w:w="453" w:type="dxa"/>
          </w:tcPr>
          <w:p w14:paraId="3BA3ABE1" w14:textId="77777777" w:rsidR="00D83BEB" w:rsidRDefault="00FC4431">
            <w:r>
              <w:rPr>
                <w:sz w:val="20"/>
              </w:rPr>
              <w:t>3</w:t>
            </w:r>
          </w:p>
        </w:tc>
        <w:tc>
          <w:tcPr>
            <w:tcW w:w="2835" w:type="dxa"/>
          </w:tcPr>
          <w:p w14:paraId="11059E5F" w14:textId="77777777" w:rsidR="00D83BEB" w:rsidRDefault="00D83BEB"/>
        </w:tc>
        <w:tc>
          <w:tcPr>
            <w:tcW w:w="2835" w:type="dxa"/>
          </w:tcPr>
          <w:p w14:paraId="1F996EDE" w14:textId="77777777" w:rsidR="00D83BEB" w:rsidRDefault="00D83BEB"/>
        </w:tc>
        <w:tc>
          <w:tcPr>
            <w:tcW w:w="2835" w:type="dxa"/>
          </w:tcPr>
          <w:p w14:paraId="5C3EF1A5" w14:textId="77777777" w:rsidR="00D83BEB" w:rsidRDefault="00D83BEB"/>
        </w:tc>
      </w:tr>
      <w:tr w:rsidR="00D83BEB" w14:paraId="1EE190A2" w14:textId="77777777">
        <w:trPr>
          <w:jc w:val="center"/>
        </w:trPr>
        <w:tc>
          <w:tcPr>
            <w:tcW w:w="453" w:type="dxa"/>
          </w:tcPr>
          <w:p w14:paraId="41D894DC" w14:textId="77777777" w:rsidR="00D83BEB" w:rsidRDefault="00FC4431">
            <w:r>
              <w:rPr>
                <w:sz w:val="20"/>
              </w:rPr>
              <w:t>4</w:t>
            </w:r>
          </w:p>
        </w:tc>
        <w:tc>
          <w:tcPr>
            <w:tcW w:w="2835" w:type="dxa"/>
          </w:tcPr>
          <w:p w14:paraId="2CD39BC2" w14:textId="77777777" w:rsidR="00D83BEB" w:rsidRDefault="00D83BEB"/>
        </w:tc>
        <w:tc>
          <w:tcPr>
            <w:tcW w:w="2835" w:type="dxa"/>
          </w:tcPr>
          <w:p w14:paraId="4D0B212A" w14:textId="77777777" w:rsidR="00D83BEB" w:rsidRDefault="00D83BEB"/>
        </w:tc>
        <w:tc>
          <w:tcPr>
            <w:tcW w:w="2835" w:type="dxa"/>
          </w:tcPr>
          <w:p w14:paraId="3F04313C" w14:textId="77777777" w:rsidR="00D83BEB" w:rsidRDefault="00D83BEB"/>
        </w:tc>
      </w:tr>
      <w:tr w:rsidR="00D83BEB" w14:paraId="704B4BE2" w14:textId="77777777">
        <w:trPr>
          <w:jc w:val="center"/>
        </w:trPr>
        <w:tc>
          <w:tcPr>
            <w:tcW w:w="453" w:type="dxa"/>
          </w:tcPr>
          <w:p w14:paraId="4E76556B" w14:textId="77777777" w:rsidR="00D83BEB" w:rsidRDefault="00FC4431">
            <w:r>
              <w:rPr>
                <w:sz w:val="20"/>
              </w:rPr>
              <w:t>5</w:t>
            </w:r>
          </w:p>
        </w:tc>
        <w:tc>
          <w:tcPr>
            <w:tcW w:w="2835" w:type="dxa"/>
          </w:tcPr>
          <w:p w14:paraId="2CB7B70C" w14:textId="77777777" w:rsidR="00D83BEB" w:rsidRDefault="00D83BEB"/>
        </w:tc>
        <w:tc>
          <w:tcPr>
            <w:tcW w:w="2835" w:type="dxa"/>
          </w:tcPr>
          <w:p w14:paraId="1EF624A6" w14:textId="77777777" w:rsidR="00D83BEB" w:rsidRDefault="00D83BEB"/>
        </w:tc>
        <w:tc>
          <w:tcPr>
            <w:tcW w:w="2835" w:type="dxa"/>
          </w:tcPr>
          <w:p w14:paraId="63E8AD40" w14:textId="77777777" w:rsidR="00D83BEB" w:rsidRDefault="00D83BEB"/>
        </w:tc>
      </w:tr>
    </w:tbl>
    <w:p w14:paraId="13AB22ED" w14:textId="77777777" w:rsidR="00D83BEB" w:rsidRDefault="00D83BEB">
      <w:pPr>
        <w:spacing w:after="60" w:line="240" w:lineRule="auto"/>
      </w:pPr>
    </w:p>
    <w:p w14:paraId="2767A176" w14:textId="77777777" w:rsidR="00D83BEB" w:rsidRDefault="00FC4431">
      <w:r>
        <w:br w:type="page"/>
      </w:r>
    </w:p>
    <w:p w14:paraId="4DA9EAA8" w14:textId="77777777" w:rsidR="00D83BEB" w:rsidRDefault="00FC4431">
      <w:pPr>
        <w:spacing w:before="160" w:after="40" w:line="240" w:lineRule="auto"/>
      </w:pPr>
      <w:r>
        <w:rPr>
          <w:b/>
          <w:color w:val="1F4E79"/>
          <w:sz w:val="24"/>
        </w:rPr>
        <w:lastRenderedPageBreak/>
        <w:t>OBR-4</w:t>
      </w:r>
    </w:p>
    <w:p w14:paraId="0A9C111E" w14:textId="77777777" w:rsidR="00D83BEB" w:rsidRDefault="00FC4431">
      <w:pPr>
        <w:spacing w:after="240" w:line="240" w:lineRule="auto"/>
        <w:jc w:val="center"/>
      </w:pPr>
      <w:r>
        <w:rPr>
          <w:b/>
          <w:color w:val="1F4E79"/>
          <w:sz w:val="24"/>
        </w:rPr>
        <w:t>PODIZVAJALCI</w:t>
      </w:r>
    </w:p>
    <w:p w14:paraId="20495676" w14:textId="77777777" w:rsidR="00D83BEB" w:rsidRDefault="00FC4431">
      <w:pPr>
        <w:spacing w:after="80" w:line="240" w:lineRule="auto"/>
      </w:pPr>
      <w:r>
        <w:t>Obrazec se predloži samo, če ponudnik nastopa s podizvajalci.</w:t>
      </w:r>
    </w:p>
    <w:p w14:paraId="3886A6F0" w14:textId="77777777" w:rsidR="00D83BEB" w:rsidRDefault="00FC4431">
      <w:pPr>
        <w:spacing w:after="80" w:line="240" w:lineRule="auto"/>
      </w:pPr>
      <w:r>
        <w:t>Ponudnik: ______________________________________________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6084"/>
      </w:tblGrid>
      <w:tr w:rsidR="00D83BEB" w14:paraId="08D6AF2B" w14:textId="77777777">
        <w:trPr>
          <w:jc w:val="center"/>
        </w:trPr>
        <w:tc>
          <w:tcPr>
            <w:tcW w:w="3402" w:type="dxa"/>
            <w:shd w:val="clear" w:color="auto" w:fill="D9EAF7"/>
          </w:tcPr>
          <w:p w14:paraId="20BF1643" w14:textId="77777777" w:rsidR="00D83BEB" w:rsidRDefault="00FC4431">
            <w:r>
              <w:rPr>
                <w:b/>
                <w:sz w:val="20"/>
              </w:rPr>
              <w:t>Podatek o podizvajalcu</w:t>
            </w:r>
          </w:p>
        </w:tc>
        <w:tc>
          <w:tcPr>
            <w:tcW w:w="5670" w:type="dxa"/>
            <w:shd w:val="clear" w:color="auto" w:fill="D9EAF7"/>
          </w:tcPr>
          <w:p w14:paraId="5DC5D058" w14:textId="77777777" w:rsidR="00D83BEB" w:rsidRDefault="00FC4431">
            <w:r>
              <w:rPr>
                <w:b/>
                <w:sz w:val="20"/>
              </w:rPr>
              <w:t>Vpis</w:t>
            </w:r>
          </w:p>
        </w:tc>
      </w:tr>
      <w:tr w:rsidR="00D83BEB" w14:paraId="501A3E6E" w14:textId="77777777">
        <w:trPr>
          <w:jc w:val="center"/>
        </w:trPr>
        <w:tc>
          <w:tcPr>
            <w:tcW w:w="3402" w:type="dxa"/>
          </w:tcPr>
          <w:p w14:paraId="2F0AA704" w14:textId="77777777" w:rsidR="00D83BEB" w:rsidRDefault="00FC4431">
            <w:r>
              <w:rPr>
                <w:sz w:val="20"/>
              </w:rPr>
              <w:t>Naziv podizvajalca</w:t>
            </w:r>
          </w:p>
        </w:tc>
        <w:tc>
          <w:tcPr>
            <w:tcW w:w="5670" w:type="dxa"/>
          </w:tcPr>
          <w:p w14:paraId="46B6063D" w14:textId="77777777" w:rsidR="00D83BEB" w:rsidRDefault="00D83BEB"/>
        </w:tc>
      </w:tr>
      <w:tr w:rsidR="00D83BEB" w14:paraId="4865297B" w14:textId="77777777">
        <w:trPr>
          <w:jc w:val="center"/>
        </w:trPr>
        <w:tc>
          <w:tcPr>
            <w:tcW w:w="3402" w:type="dxa"/>
          </w:tcPr>
          <w:p w14:paraId="19D9EDDC" w14:textId="77777777" w:rsidR="00D83BEB" w:rsidRDefault="00FC4431">
            <w:r>
              <w:rPr>
                <w:sz w:val="20"/>
              </w:rPr>
              <w:t>Naslov</w:t>
            </w:r>
          </w:p>
        </w:tc>
        <w:tc>
          <w:tcPr>
            <w:tcW w:w="5670" w:type="dxa"/>
          </w:tcPr>
          <w:p w14:paraId="5886D9FA" w14:textId="77777777" w:rsidR="00D83BEB" w:rsidRDefault="00D83BEB"/>
        </w:tc>
      </w:tr>
      <w:tr w:rsidR="00D83BEB" w14:paraId="6411FA3D" w14:textId="77777777">
        <w:trPr>
          <w:jc w:val="center"/>
        </w:trPr>
        <w:tc>
          <w:tcPr>
            <w:tcW w:w="3402" w:type="dxa"/>
          </w:tcPr>
          <w:p w14:paraId="6BF52F78" w14:textId="77777777" w:rsidR="00D83BEB" w:rsidRDefault="00FC4431">
            <w:r>
              <w:rPr>
                <w:sz w:val="20"/>
              </w:rPr>
              <w:t>Davčna številka</w:t>
            </w:r>
          </w:p>
        </w:tc>
        <w:tc>
          <w:tcPr>
            <w:tcW w:w="5670" w:type="dxa"/>
          </w:tcPr>
          <w:p w14:paraId="382AFBFD" w14:textId="77777777" w:rsidR="00D83BEB" w:rsidRDefault="00D83BEB"/>
        </w:tc>
      </w:tr>
      <w:tr w:rsidR="00D83BEB" w14:paraId="2E3C4DA1" w14:textId="77777777">
        <w:trPr>
          <w:jc w:val="center"/>
        </w:trPr>
        <w:tc>
          <w:tcPr>
            <w:tcW w:w="3402" w:type="dxa"/>
          </w:tcPr>
          <w:p w14:paraId="20B9F47E" w14:textId="77777777" w:rsidR="00D83BEB" w:rsidRDefault="00FC4431">
            <w:r>
              <w:rPr>
                <w:sz w:val="20"/>
              </w:rPr>
              <w:t>Matična številka</w:t>
            </w:r>
          </w:p>
        </w:tc>
        <w:tc>
          <w:tcPr>
            <w:tcW w:w="5670" w:type="dxa"/>
          </w:tcPr>
          <w:p w14:paraId="18E542B1" w14:textId="77777777" w:rsidR="00D83BEB" w:rsidRDefault="00D83BEB"/>
        </w:tc>
      </w:tr>
      <w:tr w:rsidR="00D83BEB" w14:paraId="38AACC71" w14:textId="77777777">
        <w:trPr>
          <w:jc w:val="center"/>
        </w:trPr>
        <w:tc>
          <w:tcPr>
            <w:tcW w:w="3402" w:type="dxa"/>
          </w:tcPr>
          <w:p w14:paraId="5A7ADE59" w14:textId="77777777" w:rsidR="00D83BEB" w:rsidRDefault="00FC4431">
            <w:r>
              <w:rPr>
                <w:sz w:val="20"/>
              </w:rPr>
              <w:t xml:space="preserve">Zakoniti </w:t>
            </w:r>
            <w:r>
              <w:rPr>
                <w:sz w:val="20"/>
              </w:rPr>
              <w:t>zastopnik</w:t>
            </w:r>
          </w:p>
        </w:tc>
        <w:tc>
          <w:tcPr>
            <w:tcW w:w="5670" w:type="dxa"/>
          </w:tcPr>
          <w:p w14:paraId="36B0D366" w14:textId="77777777" w:rsidR="00D83BEB" w:rsidRDefault="00D83BEB"/>
        </w:tc>
      </w:tr>
      <w:tr w:rsidR="00D83BEB" w14:paraId="731FBBF7" w14:textId="77777777">
        <w:trPr>
          <w:jc w:val="center"/>
        </w:trPr>
        <w:tc>
          <w:tcPr>
            <w:tcW w:w="3402" w:type="dxa"/>
          </w:tcPr>
          <w:p w14:paraId="0B71E378" w14:textId="77777777" w:rsidR="00D83BEB" w:rsidRDefault="00FC4431">
            <w:r>
              <w:rPr>
                <w:sz w:val="20"/>
              </w:rPr>
              <w:t>Kontaktna oseba</w:t>
            </w:r>
          </w:p>
        </w:tc>
        <w:tc>
          <w:tcPr>
            <w:tcW w:w="5670" w:type="dxa"/>
          </w:tcPr>
          <w:p w14:paraId="2B3032F5" w14:textId="77777777" w:rsidR="00D83BEB" w:rsidRDefault="00D83BEB"/>
        </w:tc>
      </w:tr>
      <w:tr w:rsidR="00D83BEB" w14:paraId="314834BB" w14:textId="77777777">
        <w:trPr>
          <w:jc w:val="center"/>
        </w:trPr>
        <w:tc>
          <w:tcPr>
            <w:tcW w:w="3402" w:type="dxa"/>
          </w:tcPr>
          <w:p w14:paraId="237AE034" w14:textId="77777777" w:rsidR="00D83BEB" w:rsidRDefault="00FC4431">
            <w:r>
              <w:rPr>
                <w:sz w:val="20"/>
              </w:rPr>
              <w:t>E-pošta</w:t>
            </w:r>
          </w:p>
        </w:tc>
        <w:tc>
          <w:tcPr>
            <w:tcW w:w="5670" w:type="dxa"/>
          </w:tcPr>
          <w:p w14:paraId="3BF7ECE7" w14:textId="77777777" w:rsidR="00D83BEB" w:rsidRDefault="00D83BEB"/>
        </w:tc>
      </w:tr>
      <w:tr w:rsidR="00D83BEB" w14:paraId="20CBE107" w14:textId="77777777">
        <w:trPr>
          <w:jc w:val="center"/>
        </w:trPr>
        <w:tc>
          <w:tcPr>
            <w:tcW w:w="3402" w:type="dxa"/>
          </w:tcPr>
          <w:p w14:paraId="3A1BC978" w14:textId="77777777" w:rsidR="00D83BEB" w:rsidRDefault="00FC4431">
            <w:r>
              <w:rPr>
                <w:sz w:val="20"/>
              </w:rPr>
              <w:t>Telefon</w:t>
            </w:r>
          </w:p>
        </w:tc>
        <w:tc>
          <w:tcPr>
            <w:tcW w:w="5670" w:type="dxa"/>
          </w:tcPr>
          <w:p w14:paraId="570CCAC6" w14:textId="77777777" w:rsidR="00D83BEB" w:rsidRDefault="00D83BEB"/>
        </w:tc>
      </w:tr>
      <w:tr w:rsidR="00D83BEB" w14:paraId="61C57832" w14:textId="77777777">
        <w:trPr>
          <w:jc w:val="center"/>
        </w:trPr>
        <w:tc>
          <w:tcPr>
            <w:tcW w:w="3402" w:type="dxa"/>
          </w:tcPr>
          <w:p w14:paraId="48848DE1" w14:textId="77777777" w:rsidR="00D83BEB" w:rsidRDefault="00FC4431">
            <w:r>
              <w:rPr>
                <w:sz w:val="20"/>
              </w:rPr>
              <w:t>Del javnega naročila, ki ga prevzema podizvajalec</w:t>
            </w:r>
          </w:p>
        </w:tc>
        <w:tc>
          <w:tcPr>
            <w:tcW w:w="5670" w:type="dxa"/>
          </w:tcPr>
          <w:p w14:paraId="2043BD64" w14:textId="77777777" w:rsidR="00D83BEB" w:rsidRDefault="00D83BEB"/>
        </w:tc>
      </w:tr>
      <w:tr w:rsidR="00D83BEB" w14:paraId="2C1A2C96" w14:textId="77777777">
        <w:trPr>
          <w:jc w:val="center"/>
        </w:trPr>
        <w:tc>
          <w:tcPr>
            <w:tcW w:w="3402" w:type="dxa"/>
          </w:tcPr>
          <w:p w14:paraId="6FA11251" w14:textId="77777777" w:rsidR="00D83BEB" w:rsidRDefault="00FC4431">
            <w:r>
              <w:rPr>
                <w:sz w:val="20"/>
              </w:rPr>
              <w:t>Vrednost oziroma delež podizvajalskih dobav</w:t>
            </w:r>
          </w:p>
        </w:tc>
        <w:tc>
          <w:tcPr>
            <w:tcW w:w="5670" w:type="dxa"/>
          </w:tcPr>
          <w:p w14:paraId="1148ACCF" w14:textId="77777777" w:rsidR="00D83BEB" w:rsidRDefault="00D83BEB"/>
        </w:tc>
      </w:tr>
      <w:tr w:rsidR="00D83BEB" w14:paraId="4E3C9515" w14:textId="77777777">
        <w:trPr>
          <w:jc w:val="center"/>
        </w:trPr>
        <w:tc>
          <w:tcPr>
            <w:tcW w:w="3402" w:type="dxa"/>
          </w:tcPr>
          <w:p w14:paraId="032D307E" w14:textId="77777777" w:rsidR="00D83BEB" w:rsidRDefault="00FC4431">
            <w:r>
              <w:rPr>
                <w:sz w:val="20"/>
              </w:rPr>
              <w:t>Ali podizvajalec zahteva neposredno plačilo? DA / NE</w:t>
            </w:r>
          </w:p>
        </w:tc>
        <w:tc>
          <w:tcPr>
            <w:tcW w:w="5670" w:type="dxa"/>
          </w:tcPr>
          <w:p w14:paraId="77A9F583" w14:textId="77777777" w:rsidR="00D83BEB" w:rsidRDefault="00D83BEB"/>
        </w:tc>
      </w:tr>
    </w:tbl>
    <w:p w14:paraId="0530262B" w14:textId="77777777" w:rsidR="00D83BEB" w:rsidRDefault="00D83BEB">
      <w:pPr>
        <w:spacing w:after="60" w:line="240" w:lineRule="auto"/>
      </w:pPr>
    </w:p>
    <w:p w14:paraId="2334E370" w14:textId="77777777" w:rsidR="00D83BEB" w:rsidRDefault="00FC4431">
      <w:pPr>
        <w:spacing w:after="80" w:line="240" w:lineRule="auto"/>
      </w:pPr>
      <w:r>
        <w:t xml:space="preserve">Če ponudnik nastopa z več podizvajalci, ta </w:t>
      </w:r>
      <w:r>
        <w:t>obrazec izpolni za vsakega podizvajalca posebej oziroma doda ustrezno število vrstic.</w:t>
      </w:r>
    </w:p>
    <w:p w14:paraId="3F0612C9" w14:textId="77777777" w:rsidR="00D83BEB" w:rsidRDefault="00FC4431">
      <w:pPr>
        <w:spacing w:after="80" w:line="240" w:lineRule="auto"/>
      </w:pPr>
      <w:r>
        <w:t>Če podizvajalec zahteva neposredno plačilo, mora biti to v obrazcu jasno označeno.</w:t>
      </w:r>
    </w:p>
    <w:p w14:paraId="670B6D5A" w14:textId="77777777" w:rsidR="00D83BEB" w:rsidRDefault="00FC4431">
      <w:pPr>
        <w:spacing w:after="80" w:line="240" w:lineRule="auto"/>
      </w:pPr>
      <w:r>
        <w:t>Podizvajalec mora predložiti ESPD, kadar je to zahtevano z razpisno dokumentacijo oziro</w:t>
      </w:r>
      <w:r>
        <w:t>ma ZJN-3, in podatke za e-Dosje, če so potrebni za preverjanje.</w:t>
      </w:r>
    </w:p>
    <w:p w14:paraId="3C6F08B6" w14:textId="77777777" w:rsidR="00D83BEB" w:rsidRDefault="00D83BEB">
      <w:pPr>
        <w:spacing w:after="80" w:line="240"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D83BEB" w14:paraId="5D8F3567" w14:textId="77777777">
        <w:trPr>
          <w:jc w:val="center"/>
        </w:trPr>
        <w:tc>
          <w:tcPr>
            <w:tcW w:w="4536" w:type="dxa"/>
          </w:tcPr>
          <w:p w14:paraId="0AAE00FE" w14:textId="77777777" w:rsidR="00D83BEB" w:rsidRDefault="00FC4431">
            <w:pPr>
              <w:spacing w:after="0"/>
            </w:pPr>
            <w:r>
              <w:rPr>
                <w:sz w:val="20"/>
              </w:rPr>
              <w:t>Kraj in datum:</w:t>
            </w:r>
          </w:p>
        </w:tc>
        <w:tc>
          <w:tcPr>
            <w:tcW w:w="4536" w:type="dxa"/>
          </w:tcPr>
          <w:p w14:paraId="5068BFB4" w14:textId="77777777" w:rsidR="00D83BEB" w:rsidRDefault="00FC4431">
            <w:pPr>
              <w:spacing w:after="0"/>
            </w:pPr>
            <w:r>
              <w:rPr>
                <w:sz w:val="20"/>
              </w:rPr>
              <w:t>Kraj in datum:</w:t>
            </w:r>
          </w:p>
        </w:tc>
      </w:tr>
      <w:tr w:rsidR="00D83BEB" w14:paraId="5EB0F085" w14:textId="77777777">
        <w:trPr>
          <w:jc w:val="center"/>
        </w:trPr>
        <w:tc>
          <w:tcPr>
            <w:tcW w:w="4536" w:type="dxa"/>
          </w:tcPr>
          <w:p w14:paraId="5A00A887" w14:textId="3B673688" w:rsidR="00D83BEB" w:rsidRDefault="00D83BEB">
            <w:pPr>
              <w:spacing w:after="0"/>
            </w:pPr>
          </w:p>
        </w:tc>
        <w:tc>
          <w:tcPr>
            <w:tcW w:w="4536" w:type="dxa"/>
          </w:tcPr>
          <w:p w14:paraId="664E2366" w14:textId="01A3CC23" w:rsidR="00D83BEB" w:rsidRDefault="00D83BEB">
            <w:pPr>
              <w:spacing w:after="0"/>
            </w:pPr>
          </w:p>
        </w:tc>
      </w:tr>
      <w:tr w:rsidR="00D83BEB" w14:paraId="11A20250" w14:textId="77777777">
        <w:trPr>
          <w:jc w:val="center"/>
        </w:trPr>
        <w:tc>
          <w:tcPr>
            <w:tcW w:w="4536" w:type="dxa"/>
          </w:tcPr>
          <w:p w14:paraId="450810CF" w14:textId="77777777" w:rsidR="00D83BEB" w:rsidRDefault="00FC4431">
            <w:pPr>
              <w:spacing w:after="0"/>
            </w:pPr>
            <w:r>
              <w:rPr>
                <w:sz w:val="20"/>
              </w:rPr>
              <w:t>Ponudnik</w:t>
            </w:r>
          </w:p>
        </w:tc>
        <w:tc>
          <w:tcPr>
            <w:tcW w:w="4536" w:type="dxa"/>
          </w:tcPr>
          <w:p w14:paraId="61799DA7" w14:textId="77777777" w:rsidR="00D83BEB" w:rsidRDefault="00FC4431">
            <w:pPr>
              <w:spacing w:after="0"/>
            </w:pPr>
            <w:r>
              <w:rPr>
                <w:sz w:val="20"/>
              </w:rPr>
              <w:t>Subjekt / partner / podizvajalec</w:t>
            </w:r>
          </w:p>
        </w:tc>
      </w:tr>
    </w:tbl>
    <w:p w14:paraId="0F3F6718" w14:textId="77777777" w:rsidR="00D83BEB" w:rsidRDefault="00FC4431">
      <w:r>
        <w:br w:type="page"/>
      </w:r>
    </w:p>
    <w:p w14:paraId="0E62C7C2" w14:textId="77777777" w:rsidR="00D83BEB" w:rsidRDefault="00FC4431">
      <w:pPr>
        <w:spacing w:before="160" w:after="40" w:line="240" w:lineRule="auto"/>
      </w:pPr>
      <w:r>
        <w:rPr>
          <w:b/>
          <w:color w:val="1F4E79"/>
          <w:sz w:val="24"/>
        </w:rPr>
        <w:lastRenderedPageBreak/>
        <w:t>OBR-5</w:t>
      </w:r>
    </w:p>
    <w:p w14:paraId="7E960E40" w14:textId="77777777" w:rsidR="00D83BEB" w:rsidRDefault="00FC4431">
      <w:pPr>
        <w:spacing w:after="240" w:line="240" w:lineRule="auto"/>
        <w:jc w:val="center"/>
      </w:pPr>
      <w:r>
        <w:rPr>
          <w:b/>
          <w:color w:val="1F4E79"/>
          <w:sz w:val="24"/>
        </w:rPr>
        <w:t>UPORABA ZMOGLJIVOSTI DRUGIH SUBJEKTOV</w:t>
      </w:r>
    </w:p>
    <w:p w14:paraId="5DADB6F7" w14:textId="77777777" w:rsidR="00D83BEB" w:rsidRDefault="00FC4431">
      <w:pPr>
        <w:spacing w:after="80" w:line="240" w:lineRule="auto"/>
      </w:pPr>
      <w:r>
        <w:t xml:space="preserve">Obrazec se </w:t>
      </w:r>
      <w:r>
        <w:t>predloži samo, če se ponudnik glede izpolnjevanja pogojev za sodelovanje sklicuje na zmogljivosti drugih subjektov.</w:t>
      </w:r>
    </w:p>
    <w:p w14:paraId="6C511C89" w14:textId="77777777" w:rsidR="00D83BEB" w:rsidRDefault="00FC4431">
      <w:pPr>
        <w:spacing w:after="80" w:line="240" w:lineRule="auto"/>
      </w:pPr>
      <w:r>
        <w:t>Ponudnik: ______________________________________________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6084"/>
      </w:tblGrid>
      <w:tr w:rsidR="00D83BEB" w14:paraId="14D1CE7D" w14:textId="77777777">
        <w:trPr>
          <w:jc w:val="center"/>
        </w:trPr>
        <w:tc>
          <w:tcPr>
            <w:tcW w:w="3402" w:type="dxa"/>
            <w:shd w:val="clear" w:color="auto" w:fill="D9EAF7"/>
          </w:tcPr>
          <w:p w14:paraId="7EC0A8CE" w14:textId="77777777" w:rsidR="00D83BEB" w:rsidRDefault="00FC4431">
            <w:r>
              <w:rPr>
                <w:b/>
                <w:sz w:val="20"/>
              </w:rPr>
              <w:t>Podatek</w:t>
            </w:r>
          </w:p>
        </w:tc>
        <w:tc>
          <w:tcPr>
            <w:tcW w:w="5670" w:type="dxa"/>
            <w:shd w:val="clear" w:color="auto" w:fill="D9EAF7"/>
          </w:tcPr>
          <w:p w14:paraId="4018DC8C" w14:textId="77777777" w:rsidR="00D83BEB" w:rsidRDefault="00FC4431">
            <w:r>
              <w:rPr>
                <w:b/>
                <w:sz w:val="20"/>
              </w:rPr>
              <w:t>Vpis</w:t>
            </w:r>
          </w:p>
        </w:tc>
      </w:tr>
      <w:tr w:rsidR="00D83BEB" w14:paraId="33347C68" w14:textId="77777777">
        <w:trPr>
          <w:jc w:val="center"/>
        </w:trPr>
        <w:tc>
          <w:tcPr>
            <w:tcW w:w="3402" w:type="dxa"/>
          </w:tcPr>
          <w:p w14:paraId="4FEB4CE7" w14:textId="77777777" w:rsidR="00D83BEB" w:rsidRDefault="00FC4431">
            <w:r>
              <w:rPr>
                <w:sz w:val="20"/>
              </w:rPr>
              <w:t>Naziv subjekta, na katerega zmogljivosti se ponudnik sklicuje</w:t>
            </w:r>
          </w:p>
        </w:tc>
        <w:tc>
          <w:tcPr>
            <w:tcW w:w="5670" w:type="dxa"/>
          </w:tcPr>
          <w:p w14:paraId="10F21C4D" w14:textId="77777777" w:rsidR="00D83BEB" w:rsidRDefault="00D83BEB"/>
        </w:tc>
      </w:tr>
      <w:tr w:rsidR="00D83BEB" w14:paraId="58C9664B" w14:textId="77777777">
        <w:trPr>
          <w:jc w:val="center"/>
        </w:trPr>
        <w:tc>
          <w:tcPr>
            <w:tcW w:w="3402" w:type="dxa"/>
          </w:tcPr>
          <w:p w14:paraId="7F9571BA" w14:textId="77777777" w:rsidR="00D83BEB" w:rsidRDefault="00FC4431">
            <w:r>
              <w:rPr>
                <w:sz w:val="20"/>
              </w:rPr>
              <w:t>Naslov</w:t>
            </w:r>
          </w:p>
        </w:tc>
        <w:tc>
          <w:tcPr>
            <w:tcW w:w="5670" w:type="dxa"/>
          </w:tcPr>
          <w:p w14:paraId="2338E582" w14:textId="77777777" w:rsidR="00D83BEB" w:rsidRDefault="00D83BEB"/>
        </w:tc>
      </w:tr>
      <w:tr w:rsidR="00D83BEB" w14:paraId="58784BF5" w14:textId="77777777">
        <w:trPr>
          <w:jc w:val="center"/>
        </w:trPr>
        <w:tc>
          <w:tcPr>
            <w:tcW w:w="3402" w:type="dxa"/>
          </w:tcPr>
          <w:p w14:paraId="416642AF" w14:textId="77777777" w:rsidR="00D83BEB" w:rsidRDefault="00FC4431">
            <w:r>
              <w:rPr>
                <w:sz w:val="20"/>
              </w:rPr>
              <w:t>Davčna številka</w:t>
            </w:r>
          </w:p>
        </w:tc>
        <w:tc>
          <w:tcPr>
            <w:tcW w:w="5670" w:type="dxa"/>
          </w:tcPr>
          <w:p w14:paraId="0B18FB95" w14:textId="77777777" w:rsidR="00D83BEB" w:rsidRDefault="00D83BEB"/>
        </w:tc>
      </w:tr>
      <w:tr w:rsidR="00D83BEB" w14:paraId="6CE5AE6A" w14:textId="77777777">
        <w:trPr>
          <w:jc w:val="center"/>
        </w:trPr>
        <w:tc>
          <w:tcPr>
            <w:tcW w:w="3402" w:type="dxa"/>
          </w:tcPr>
          <w:p w14:paraId="1A06E520" w14:textId="77777777" w:rsidR="00D83BEB" w:rsidRDefault="00FC4431">
            <w:r>
              <w:rPr>
                <w:sz w:val="20"/>
              </w:rPr>
              <w:t>Matična številka</w:t>
            </w:r>
          </w:p>
        </w:tc>
        <w:tc>
          <w:tcPr>
            <w:tcW w:w="5670" w:type="dxa"/>
          </w:tcPr>
          <w:p w14:paraId="1590BE6A" w14:textId="77777777" w:rsidR="00D83BEB" w:rsidRDefault="00D83BEB"/>
        </w:tc>
      </w:tr>
      <w:tr w:rsidR="00D83BEB" w14:paraId="648F3967" w14:textId="77777777">
        <w:trPr>
          <w:jc w:val="center"/>
        </w:trPr>
        <w:tc>
          <w:tcPr>
            <w:tcW w:w="3402" w:type="dxa"/>
          </w:tcPr>
          <w:p w14:paraId="42610468" w14:textId="77777777" w:rsidR="00D83BEB" w:rsidRDefault="00FC4431">
            <w:r>
              <w:rPr>
                <w:sz w:val="20"/>
              </w:rPr>
              <w:t>Zakoniti zastopnik</w:t>
            </w:r>
          </w:p>
        </w:tc>
        <w:tc>
          <w:tcPr>
            <w:tcW w:w="5670" w:type="dxa"/>
          </w:tcPr>
          <w:p w14:paraId="1EF2D2D7" w14:textId="77777777" w:rsidR="00D83BEB" w:rsidRDefault="00D83BEB"/>
        </w:tc>
      </w:tr>
      <w:tr w:rsidR="00D83BEB" w14:paraId="7CD8A9D9" w14:textId="77777777">
        <w:trPr>
          <w:jc w:val="center"/>
        </w:trPr>
        <w:tc>
          <w:tcPr>
            <w:tcW w:w="3402" w:type="dxa"/>
          </w:tcPr>
          <w:p w14:paraId="659A0034" w14:textId="77777777" w:rsidR="00D83BEB" w:rsidRDefault="00FC4431">
            <w:r>
              <w:rPr>
                <w:sz w:val="20"/>
              </w:rPr>
              <w:t>Pogoj, za katerega se ponudnik sklicuje na zmogljivosti subjekta</w:t>
            </w:r>
          </w:p>
        </w:tc>
        <w:tc>
          <w:tcPr>
            <w:tcW w:w="5670" w:type="dxa"/>
          </w:tcPr>
          <w:p w14:paraId="6006B849" w14:textId="77777777" w:rsidR="00D83BEB" w:rsidRDefault="00D83BEB"/>
        </w:tc>
      </w:tr>
      <w:tr w:rsidR="00D83BEB" w14:paraId="70E95B6A" w14:textId="77777777">
        <w:trPr>
          <w:jc w:val="center"/>
        </w:trPr>
        <w:tc>
          <w:tcPr>
            <w:tcW w:w="3402" w:type="dxa"/>
          </w:tcPr>
          <w:p w14:paraId="1EF8E82A" w14:textId="77777777" w:rsidR="00D83BEB" w:rsidRDefault="00FC4431">
            <w:r>
              <w:rPr>
                <w:sz w:val="20"/>
              </w:rPr>
              <w:t>Opis zmogljivosti, ki bodo ponudniku dane na voljo</w:t>
            </w:r>
          </w:p>
        </w:tc>
        <w:tc>
          <w:tcPr>
            <w:tcW w:w="5670" w:type="dxa"/>
          </w:tcPr>
          <w:p w14:paraId="4DEF5053" w14:textId="77777777" w:rsidR="00D83BEB" w:rsidRDefault="00D83BEB"/>
        </w:tc>
      </w:tr>
    </w:tbl>
    <w:p w14:paraId="4364D47D" w14:textId="77777777" w:rsidR="00D83BEB" w:rsidRDefault="00D83BEB">
      <w:pPr>
        <w:spacing w:after="60" w:line="240" w:lineRule="auto"/>
      </w:pPr>
    </w:p>
    <w:p w14:paraId="0E38974E" w14:textId="77777777" w:rsidR="00D83BEB" w:rsidRDefault="00FC4431">
      <w:pPr>
        <w:spacing w:after="80" w:line="240" w:lineRule="auto"/>
      </w:pPr>
      <w:r>
        <w:t xml:space="preserve">Subjekt, na katerega zmogljivosti se ponudnik sklicuje, </w:t>
      </w:r>
      <w:r>
        <w:t>izjavlja, da bo ponudniku za izvedbo javnega naročila dejansko dal na voljo potrebne zmogljivosti.</w:t>
      </w:r>
    </w:p>
    <w:p w14:paraId="2C114149" w14:textId="77777777" w:rsidR="00D83BEB" w:rsidRDefault="00FC4431">
      <w:pPr>
        <w:spacing w:after="80" w:line="240" w:lineRule="auto"/>
      </w:pPr>
      <w:r>
        <w:t>Subjekt, na katerega zmogljivosti se ponudnik sklicuje, mora predložiti ESPD in podatke za e-Dosje.</w:t>
      </w:r>
    </w:p>
    <w:p w14:paraId="2D025EF8" w14:textId="77777777" w:rsidR="00D83BEB" w:rsidRDefault="00D83BEB">
      <w:pPr>
        <w:spacing w:after="80" w:line="240" w:lineRule="auto"/>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4536"/>
      </w:tblGrid>
      <w:tr w:rsidR="00D83BEB" w14:paraId="276A09B0" w14:textId="77777777">
        <w:trPr>
          <w:jc w:val="center"/>
        </w:trPr>
        <w:tc>
          <w:tcPr>
            <w:tcW w:w="4536" w:type="dxa"/>
          </w:tcPr>
          <w:p w14:paraId="4F021494" w14:textId="77777777" w:rsidR="00D83BEB" w:rsidRDefault="00FC4431">
            <w:pPr>
              <w:spacing w:after="0"/>
            </w:pPr>
            <w:r>
              <w:rPr>
                <w:sz w:val="20"/>
              </w:rPr>
              <w:t>Kraj in datum:</w:t>
            </w:r>
          </w:p>
        </w:tc>
        <w:tc>
          <w:tcPr>
            <w:tcW w:w="4536" w:type="dxa"/>
          </w:tcPr>
          <w:p w14:paraId="1DDC4C5B" w14:textId="77777777" w:rsidR="00D83BEB" w:rsidRDefault="00FC4431">
            <w:pPr>
              <w:spacing w:after="0"/>
            </w:pPr>
            <w:r>
              <w:rPr>
                <w:sz w:val="20"/>
              </w:rPr>
              <w:t>Kraj in datum:</w:t>
            </w:r>
          </w:p>
        </w:tc>
      </w:tr>
      <w:tr w:rsidR="00D83BEB" w14:paraId="2EC1CEEF" w14:textId="77777777">
        <w:trPr>
          <w:jc w:val="center"/>
        </w:trPr>
        <w:tc>
          <w:tcPr>
            <w:tcW w:w="4536" w:type="dxa"/>
          </w:tcPr>
          <w:p w14:paraId="2A027B7B" w14:textId="682669F2" w:rsidR="00D83BEB" w:rsidRDefault="00D83BEB">
            <w:pPr>
              <w:spacing w:after="0"/>
            </w:pPr>
          </w:p>
        </w:tc>
        <w:tc>
          <w:tcPr>
            <w:tcW w:w="4536" w:type="dxa"/>
          </w:tcPr>
          <w:p w14:paraId="3C47EFA8" w14:textId="24BB5809" w:rsidR="00D83BEB" w:rsidRDefault="00D83BEB">
            <w:pPr>
              <w:spacing w:after="0"/>
            </w:pPr>
          </w:p>
        </w:tc>
      </w:tr>
      <w:tr w:rsidR="00D83BEB" w14:paraId="5773F75A" w14:textId="77777777">
        <w:trPr>
          <w:jc w:val="center"/>
        </w:trPr>
        <w:tc>
          <w:tcPr>
            <w:tcW w:w="4536" w:type="dxa"/>
          </w:tcPr>
          <w:p w14:paraId="5C2C6490" w14:textId="77777777" w:rsidR="00D83BEB" w:rsidRDefault="00FC4431">
            <w:pPr>
              <w:spacing w:after="0"/>
            </w:pPr>
            <w:r>
              <w:rPr>
                <w:sz w:val="20"/>
              </w:rPr>
              <w:t>Ponudnik</w:t>
            </w:r>
          </w:p>
        </w:tc>
        <w:tc>
          <w:tcPr>
            <w:tcW w:w="4536" w:type="dxa"/>
          </w:tcPr>
          <w:p w14:paraId="2E1ADBEE" w14:textId="77777777" w:rsidR="00D83BEB" w:rsidRDefault="00FC4431">
            <w:pPr>
              <w:spacing w:after="0"/>
            </w:pPr>
            <w:r>
              <w:rPr>
                <w:sz w:val="20"/>
              </w:rPr>
              <w:t>Subjekt / partner / podizvajalec</w:t>
            </w:r>
          </w:p>
        </w:tc>
      </w:tr>
    </w:tbl>
    <w:p w14:paraId="16E512E3" w14:textId="77777777" w:rsidR="00D83BEB" w:rsidRDefault="00FC4431">
      <w:r>
        <w:br w:type="page"/>
      </w:r>
    </w:p>
    <w:p w14:paraId="6D12441C" w14:textId="77777777" w:rsidR="00D83BEB" w:rsidRDefault="00FC4431">
      <w:pPr>
        <w:spacing w:before="160" w:after="40" w:line="240" w:lineRule="auto"/>
      </w:pPr>
      <w:r>
        <w:rPr>
          <w:b/>
          <w:color w:val="1F4E79"/>
          <w:sz w:val="24"/>
        </w:rPr>
        <w:lastRenderedPageBreak/>
        <w:t>OBR-6</w:t>
      </w:r>
    </w:p>
    <w:p w14:paraId="70CBE878" w14:textId="77777777" w:rsidR="00D83BEB" w:rsidRDefault="00FC4431">
      <w:pPr>
        <w:spacing w:after="240" w:line="240" w:lineRule="auto"/>
        <w:jc w:val="center"/>
      </w:pPr>
      <w:r>
        <w:rPr>
          <w:b/>
          <w:color w:val="1F4E79"/>
          <w:sz w:val="24"/>
        </w:rPr>
        <w:t>PODATKI ZA e-DOSJE</w:t>
      </w:r>
    </w:p>
    <w:p w14:paraId="59A23F00" w14:textId="77777777" w:rsidR="00D83BEB" w:rsidRDefault="00FC4431">
      <w:pPr>
        <w:spacing w:after="80" w:line="240" w:lineRule="auto"/>
      </w:pPr>
      <w:r>
        <w:t>Obrazec je namenjen pridobitvi podatkov, ki jih naročnik potrebuje za preverjanje ponudnika in drugih relevantnih gospodarskih subjek</w:t>
      </w:r>
      <w:r>
        <w:t>tov prek e-Dosje in uradnih evidenc.</w:t>
      </w:r>
    </w:p>
    <w:p w14:paraId="4057C322" w14:textId="77777777" w:rsidR="00D83BEB" w:rsidRDefault="00FC4431">
      <w:pPr>
        <w:spacing w:after="80" w:line="240" w:lineRule="auto"/>
      </w:pPr>
      <w:r>
        <w:t>Obrazec se predloži za ponudnika, partnerje, subjekte, na katere zmogljivosti se ponudnik sklicuje, in podizvajalce, kadar je preverjanje relevantno.</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72"/>
        <w:gridCol w:w="5962"/>
      </w:tblGrid>
      <w:tr w:rsidR="00D83BEB" w14:paraId="71AB34D5" w14:textId="77777777">
        <w:trPr>
          <w:jc w:val="center"/>
        </w:trPr>
        <w:tc>
          <w:tcPr>
            <w:tcW w:w="3515" w:type="dxa"/>
            <w:shd w:val="clear" w:color="auto" w:fill="D9EAF7"/>
          </w:tcPr>
          <w:p w14:paraId="01E5CAEB" w14:textId="77777777" w:rsidR="00D83BEB" w:rsidRDefault="00FC4431">
            <w:r>
              <w:rPr>
                <w:b/>
                <w:sz w:val="20"/>
              </w:rPr>
              <w:t>Podatek</w:t>
            </w:r>
          </w:p>
        </w:tc>
        <w:tc>
          <w:tcPr>
            <w:tcW w:w="5556" w:type="dxa"/>
            <w:shd w:val="clear" w:color="auto" w:fill="D9EAF7"/>
          </w:tcPr>
          <w:p w14:paraId="67A64B7F" w14:textId="77777777" w:rsidR="00D83BEB" w:rsidRDefault="00FC4431">
            <w:r>
              <w:rPr>
                <w:b/>
                <w:sz w:val="20"/>
              </w:rPr>
              <w:t>Vpis</w:t>
            </w:r>
          </w:p>
        </w:tc>
      </w:tr>
      <w:tr w:rsidR="00D83BEB" w14:paraId="4ECBF264" w14:textId="77777777">
        <w:trPr>
          <w:jc w:val="center"/>
        </w:trPr>
        <w:tc>
          <w:tcPr>
            <w:tcW w:w="3515" w:type="dxa"/>
          </w:tcPr>
          <w:p w14:paraId="5016BD39" w14:textId="77777777" w:rsidR="00D83BEB" w:rsidRDefault="00FC4431">
            <w:r>
              <w:rPr>
                <w:sz w:val="20"/>
              </w:rPr>
              <w:t>Naziv gospodarskega subjekta</w:t>
            </w:r>
          </w:p>
        </w:tc>
        <w:tc>
          <w:tcPr>
            <w:tcW w:w="5556" w:type="dxa"/>
          </w:tcPr>
          <w:p w14:paraId="136618A3" w14:textId="77777777" w:rsidR="00D83BEB" w:rsidRDefault="00D83BEB"/>
        </w:tc>
      </w:tr>
      <w:tr w:rsidR="00D83BEB" w14:paraId="7295349B" w14:textId="77777777">
        <w:trPr>
          <w:jc w:val="center"/>
        </w:trPr>
        <w:tc>
          <w:tcPr>
            <w:tcW w:w="3515" w:type="dxa"/>
          </w:tcPr>
          <w:p w14:paraId="011EC39E" w14:textId="77777777" w:rsidR="00D83BEB" w:rsidRDefault="00FC4431">
            <w:r>
              <w:rPr>
                <w:sz w:val="20"/>
              </w:rPr>
              <w:t>Naslov</w:t>
            </w:r>
          </w:p>
        </w:tc>
        <w:tc>
          <w:tcPr>
            <w:tcW w:w="5556" w:type="dxa"/>
          </w:tcPr>
          <w:p w14:paraId="14433D59" w14:textId="77777777" w:rsidR="00D83BEB" w:rsidRDefault="00D83BEB"/>
        </w:tc>
      </w:tr>
      <w:tr w:rsidR="00D83BEB" w14:paraId="25C764AA" w14:textId="77777777">
        <w:trPr>
          <w:jc w:val="center"/>
        </w:trPr>
        <w:tc>
          <w:tcPr>
            <w:tcW w:w="3515" w:type="dxa"/>
          </w:tcPr>
          <w:p w14:paraId="61100944" w14:textId="77777777" w:rsidR="00D83BEB" w:rsidRDefault="00FC4431">
            <w:r>
              <w:rPr>
                <w:sz w:val="20"/>
              </w:rPr>
              <w:t xml:space="preserve">Poštna </w:t>
            </w:r>
            <w:r>
              <w:rPr>
                <w:sz w:val="20"/>
              </w:rPr>
              <w:t>številka in pošta</w:t>
            </w:r>
          </w:p>
        </w:tc>
        <w:tc>
          <w:tcPr>
            <w:tcW w:w="5556" w:type="dxa"/>
          </w:tcPr>
          <w:p w14:paraId="3F406DF7" w14:textId="77777777" w:rsidR="00D83BEB" w:rsidRDefault="00D83BEB"/>
        </w:tc>
      </w:tr>
      <w:tr w:rsidR="00D83BEB" w14:paraId="65CBBC23" w14:textId="77777777">
        <w:trPr>
          <w:jc w:val="center"/>
        </w:trPr>
        <w:tc>
          <w:tcPr>
            <w:tcW w:w="3515" w:type="dxa"/>
          </w:tcPr>
          <w:p w14:paraId="6D6D8F9E" w14:textId="77777777" w:rsidR="00D83BEB" w:rsidRDefault="00FC4431">
            <w:r>
              <w:rPr>
                <w:sz w:val="20"/>
              </w:rPr>
              <w:t>Davčna številka</w:t>
            </w:r>
          </w:p>
        </w:tc>
        <w:tc>
          <w:tcPr>
            <w:tcW w:w="5556" w:type="dxa"/>
          </w:tcPr>
          <w:p w14:paraId="1F2B93A4" w14:textId="77777777" w:rsidR="00D83BEB" w:rsidRDefault="00D83BEB"/>
        </w:tc>
      </w:tr>
      <w:tr w:rsidR="00D83BEB" w14:paraId="7CB777FE" w14:textId="77777777">
        <w:trPr>
          <w:jc w:val="center"/>
        </w:trPr>
        <w:tc>
          <w:tcPr>
            <w:tcW w:w="3515" w:type="dxa"/>
          </w:tcPr>
          <w:p w14:paraId="53FD8872" w14:textId="77777777" w:rsidR="00D83BEB" w:rsidRDefault="00FC4431">
            <w:r>
              <w:rPr>
                <w:sz w:val="20"/>
              </w:rPr>
              <w:t>Matična številka</w:t>
            </w:r>
          </w:p>
        </w:tc>
        <w:tc>
          <w:tcPr>
            <w:tcW w:w="5556" w:type="dxa"/>
          </w:tcPr>
          <w:p w14:paraId="40684F50" w14:textId="77777777" w:rsidR="00D83BEB" w:rsidRDefault="00D83BEB"/>
        </w:tc>
      </w:tr>
      <w:tr w:rsidR="00D83BEB" w14:paraId="12A86486" w14:textId="77777777">
        <w:trPr>
          <w:jc w:val="center"/>
        </w:trPr>
        <w:tc>
          <w:tcPr>
            <w:tcW w:w="3515" w:type="dxa"/>
          </w:tcPr>
          <w:p w14:paraId="25833380" w14:textId="77777777" w:rsidR="00D83BEB" w:rsidRDefault="00FC4431">
            <w:r>
              <w:rPr>
                <w:sz w:val="20"/>
              </w:rPr>
              <w:t>Zakoniti zastopnik</w:t>
            </w:r>
          </w:p>
        </w:tc>
        <w:tc>
          <w:tcPr>
            <w:tcW w:w="5556" w:type="dxa"/>
          </w:tcPr>
          <w:p w14:paraId="355B8274" w14:textId="77777777" w:rsidR="00D83BEB" w:rsidRDefault="00D83BEB"/>
        </w:tc>
      </w:tr>
      <w:tr w:rsidR="00D83BEB" w14:paraId="510FA242" w14:textId="77777777">
        <w:trPr>
          <w:jc w:val="center"/>
        </w:trPr>
        <w:tc>
          <w:tcPr>
            <w:tcW w:w="3515" w:type="dxa"/>
          </w:tcPr>
          <w:p w14:paraId="61252DFD" w14:textId="77777777" w:rsidR="00D83BEB" w:rsidRDefault="00FC4431">
            <w:r>
              <w:rPr>
                <w:sz w:val="20"/>
              </w:rPr>
              <w:t>Osebni podatki zakonitega zastopnika, če so potrebni za preverjanje v uradnih evidencah</w:t>
            </w:r>
          </w:p>
        </w:tc>
        <w:tc>
          <w:tcPr>
            <w:tcW w:w="5556" w:type="dxa"/>
          </w:tcPr>
          <w:p w14:paraId="6A621D6C" w14:textId="77777777" w:rsidR="00D83BEB" w:rsidRDefault="00D83BEB"/>
        </w:tc>
      </w:tr>
      <w:tr w:rsidR="00D83BEB" w14:paraId="27A699C5" w14:textId="77777777">
        <w:trPr>
          <w:jc w:val="center"/>
        </w:trPr>
        <w:tc>
          <w:tcPr>
            <w:tcW w:w="3515" w:type="dxa"/>
          </w:tcPr>
          <w:p w14:paraId="5FD098A3" w14:textId="77777777" w:rsidR="00D83BEB" w:rsidRDefault="00FC4431">
            <w:r>
              <w:rPr>
                <w:sz w:val="20"/>
              </w:rPr>
              <w:t>Kontaktna oseba</w:t>
            </w:r>
          </w:p>
        </w:tc>
        <w:tc>
          <w:tcPr>
            <w:tcW w:w="5556" w:type="dxa"/>
          </w:tcPr>
          <w:p w14:paraId="607C9D2C" w14:textId="77777777" w:rsidR="00D83BEB" w:rsidRDefault="00D83BEB"/>
        </w:tc>
      </w:tr>
      <w:tr w:rsidR="00D83BEB" w14:paraId="1E68DD77" w14:textId="77777777">
        <w:trPr>
          <w:jc w:val="center"/>
        </w:trPr>
        <w:tc>
          <w:tcPr>
            <w:tcW w:w="3515" w:type="dxa"/>
          </w:tcPr>
          <w:p w14:paraId="3D65ECEA" w14:textId="77777777" w:rsidR="00D83BEB" w:rsidRDefault="00FC4431">
            <w:r>
              <w:rPr>
                <w:sz w:val="20"/>
              </w:rPr>
              <w:t>Telefon</w:t>
            </w:r>
          </w:p>
        </w:tc>
        <w:tc>
          <w:tcPr>
            <w:tcW w:w="5556" w:type="dxa"/>
          </w:tcPr>
          <w:p w14:paraId="0A3E9864" w14:textId="77777777" w:rsidR="00D83BEB" w:rsidRDefault="00D83BEB"/>
        </w:tc>
      </w:tr>
      <w:tr w:rsidR="00D83BEB" w14:paraId="52F976A4" w14:textId="77777777">
        <w:trPr>
          <w:jc w:val="center"/>
        </w:trPr>
        <w:tc>
          <w:tcPr>
            <w:tcW w:w="3515" w:type="dxa"/>
          </w:tcPr>
          <w:p w14:paraId="3804ED5B" w14:textId="77777777" w:rsidR="00D83BEB" w:rsidRDefault="00FC4431">
            <w:r>
              <w:rPr>
                <w:sz w:val="20"/>
              </w:rPr>
              <w:t>E-pošta</w:t>
            </w:r>
          </w:p>
        </w:tc>
        <w:tc>
          <w:tcPr>
            <w:tcW w:w="5556" w:type="dxa"/>
          </w:tcPr>
          <w:p w14:paraId="30128EB5" w14:textId="77777777" w:rsidR="00D83BEB" w:rsidRDefault="00D83BEB"/>
        </w:tc>
      </w:tr>
    </w:tbl>
    <w:p w14:paraId="474956F5" w14:textId="77777777" w:rsidR="00D83BEB" w:rsidRDefault="00D83BEB">
      <w:pPr>
        <w:spacing w:after="60" w:line="240" w:lineRule="auto"/>
      </w:pPr>
    </w:p>
    <w:p w14:paraId="6399C5A0" w14:textId="77777777" w:rsidR="00D83BEB" w:rsidRDefault="00FC4431">
      <w:pPr>
        <w:spacing w:after="80" w:line="240" w:lineRule="auto"/>
      </w:pPr>
      <w:r>
        <w:t xml:space="preserve">Gospodarski subjekt izjavlja, da so </w:t>
      </w:r>
      <w:r>
        <w:t>navedeni podatki pravilni in jih naročnik lahko uporabi izključno za potrebe preverjanja izpolnjevanja pogojev in razlogov za izključitev v postopku predmetnega javnega naročila.</w:t>
      </w:r>
    </w:p>
    <w:p w14:paraId="1D3F760D" w14:textId="77777777" w:rsidR="00D83BEB" w:rsidRDefault="00FC4431">
      <w:pPr>
        <w:spacing w:after="80" w:line="240" w:lineRule="auto"/>
      </w:pPr>
      <w:r>
        <w:rPr>
          <w:b/>
        </w:rPr>
        <w:t>OBR-6 ne sme biti del javnega povzetka ponudbe in se ne nalaga v razdelek Pre</w:t>
      </w:r>
      <w:r>
        <w:rPr>
          <w:b/>
        </w:rPr>
        <w:t>dračun, ker lahko vsebuje osebne podatke.</w:t>
      </w:r>
    </w:p>
    <w:p w14:paraId="26A08BEB"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2C54ED7C" w14:textId="77777777">
        <w:tc>
          <w:tcPr>
            <w:tcW w:w="3118" w:type="dxa"/>
          </w:tcPr>
          <w:p w14:paraId="78247CE0" w14:textId="77777777" w:rsidR="00D83BEB" w:rsidRDefault="00FC4431">
            <w:pPr>
              <w:spacing w:after="0"/>
            </w:pPr>
            <w:r>
              <w:rPr>
                <w:sz w:val="20"/>
              </w:rPr>
              <w:t>Kraj in datum:</w:t>
            </w:r>
          </w:p>
        </w:tc>
        <w:tc>
          <w:tcPr>
            <w:tcW w:w="5953" w:type="dxa"/>
          </w:tcPr>
          <w:p w14:paraId="2AD79AA8" w14:textId="77D4B34D" w:rsidR="00D83BEB" w:rsidRDefault="00D83BEB">
            <w:pPr>
              <w:spacing w:after="0"/>
            </w:pPr>
          </w:p>
        </w:tc>
      </w:tr>
      <w:tr w:rsidR="00D83BEB" w14:paraId="34C1B123" w14:textId="77777777">
        <w:tc>
          <w:tcPr>
            <w:tcW w:w="3118" w:type="dxa"/>
          </w:tcPr>
          <w:p w14:paraId="51276857" w14:textId="77777777" w:rsidR="00D83BEB" w:rsidRDefault="00FC4431">
            <w:pPr>
              <w:spacing w:after="0"/>
            </w:pPr>
            <w:r>
              <w:rPr>
                <w:sz w:val="20"/>
              </w:rPr>
              <w:t>Podpis zakonitega zastopnika oziroma pooblaščene osebe:</w:t>
            </w:r>
          </w:p>
        </w:tc>
        <w:tc>
          <w:tcPr>
            <w:tcW w:w="5953" w:type="dxa"/>
          </w:tcPr>
          <w:p w14:paraId="6FDAB795" w14:textId="0CA6D8B8" w:rsidR="00D83BEB" w:rsidRDefault="00D83BEB">
            <w:pPr>
              <w:spacing w:after="0"/>
            </w:pPr>
          </w:p>
        </w:tc>
      </w:tr>
    </w:tbl>
    <w:p w14:paraId="05B555AC" w14:textId="77777777" w:rsidR="00D83BEB" w:rsidRDefault="00FC4431">
      <w:r>
        <w:br w:type="page"/>
      </w:r>
    </w:p>
    <w:p w14:paraId="18A465AD" w14:textId="77777777" w:rsidR="00D83BEB" w:rsidRDefault="00FC4431">
      <w:pPr>
        <w:spacing w:before="160" w:after="40" w:line="240" w:lineRule="auto"/>
      </w:pPr>
      <w:r>
        <w:rPr>
          <w:b/>
          <w:color w:val="1F4E79"/>
          <w:sz w:val="24"/>
        </w:rPr>
        <w:lastRenderedPageBreak/>
        <w:t>OBR-7</w:t>
      </w:r>
    </w:p>
    <w:p w14:paraId="75DD6E8B" w14:textId="77777777" w:rsidR="00D83BEB" w:rsidRDefault="00FC4431">
      <w:pPr>
        <w:spacing w:after="240" w:line="240" w:lineRule="auto"/>
        <w:jc w:val="center"/>
      </w:pPr>
      <w:r>
        <w:rPr>
          <w:b/>
          <w:color w:val="1F4E79"/>
          <w:sz w:val="24"/>
        </w:rPr>
        <w:t>POSLOVNA SKRIVNOST</w:t>
      </w:r>
    </w:p>
    <w:p w14:paraId="4AE6BC63" w14:textId="77777777" w:rsidR="00D83BEB" w:rsidRDefault="00FC4431">
      <w:pPr>
        <w:spacing w:after="80" w:line="240" w:lineRule="auto"/>
      </w:pPr>
      <w:r>
        <w:t xml:space="preserve">Obrazec se predloži samo, če </w:t>
      </w:r>
      <w:r>
        <w:t>ponudnik uveljavlja poslovno skrivnost.</w:t>
      </w:r>
    </w:p>
    <w:p w14:paraId="10D5FF67" w14:textId="77777777" w:rsidR="00D83BEB" w:rsidRDefault="00FC4431">
      <w:pPr>
        <w:spacing w:after="80" w:line="240" w:lineRule="auto"/>
      </w:pPr>
      <w:r>
        <w:t>Ponudnik: ______________________________________________</w:t>
      </w:r>
    </w:p>
    <w:p w14:paraId="7CB3D94C" w14:textId="77777777" w:rsidR="00D83BEB" w:rsidRDefault="00FC4431">
      <w:pPr>
        <w:spacing w:after="80" w:line="240" w:lineRule="auto"/>
      </w:pPr>
      <w:r>
        <w:t>Ponudnik kot poslovno skrivnost označuje naslednje dele ponudbe:</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2434"/>
        <w:gridCol w:w="3650"/>
      </w:tblGrid>
      <w:tr w:rsidR="00D83BEB" w14:paraId="0DD8501E" w14:textId="77777777">
        <w:trPr>
          <w:jc w:val="center"/>
        </w:trPr>
        <w:tc>
          <w:tcPr>
            <w:tcW w:w="3402" w:type="dxa"/>
            <w:shd w:val="clear" w:color="auto" w:fill="D9EAF7"/>
          </w:tcPr>
          <w:p w14:paraId="1AA4325F" w14:textId="77777777" w:rsidR="00D83BEB" w:rsidRDefault="00FC4431">
            <w:r>
              <w:rPr>
                <w:b/>
                <w:sz w:val="20"/>
              </w:rPr>
              <w:t>Dokument / del ponudbe</w:t>
            </w:r>
          </w:p>
        </w:tc>
        <w:tc>
          <w:tcPr>
            <w:tcW w:w="2268" w:type="dxa"/>
            <w:shd w:val="clear" w:color="auto" w:fill="D9EAF7"/>
          </w:tcPr>
          <w:p w14:paraId="282D206F" w14:textId="77777777" w:rsidR="00D83BEB" w:rsidRDefault="00FC4431">
            <w:r>
              <w:rPr>
                <w:b/>
                <w:sz w:val="20"/>
              </w:rPr>
              <w:t>Stran / oznaka</w:t>
            </w:r>
          </w:p>
        </w:tc>
        <w:tc>
          <w:tcPr>
            <w:tcW w:w="3402" w:type="dxa"/>
            <w:shd w:val="clear" w:color="auto" w:fill="D9EAF7"/>
          </w:tcPr>
          <w:p w14:paraId="66420575" w14:textId="77777777" w:rsidR="00D83BEB" w:rsidRDefault="00FC4431">
            <w:r>
              <w:rPr>
                <w:b/>
                <w:sz w:val="20"/>
              </w:rPr>
              <w:t>Razlog za označitev</w:t>
            </w:r>
          </w:p>
        </w:tc>
      </w:tr>
      <w:tr w:rsidR="00D83BEB" w14:paraId="32C1AF3D" w14:textId="77777777">
        <w:trPr>
          <w:jc w:val="center"/>
        </w:trPr>
        <w:tc>
          <w:tcPr>
            <w:tcW w:w="3402" w:type="dxa"/>
          </w:tcPr>
          <w:p w14:paraId="3E8656FB" w14:textId="77777777" w:rsidR="00D83BEB" w:rsidRDefault="00D83BEB"/>
        </w:tc>
        <w:tc>
          <w:tcPr>
            <w:tcW w:w="2268" w:type="dxa"/>
          </w:tcPr>
          <w:p w14:paraId="42C3AAFB" w14:textId="77777777" w:rsidR="00D83BEB" w:rsidRDefault="00D83BEB"/>
        </w:tc>
        <w:tc>
          <w:tcPr>
            <w:tcW w:w="3402" w:type="dxa"/>
          </w:tcPr>
          <w:p w14:paraId="67834A2E" w14:textId="77777777" w:rsidR="00D83BEB" w:rsidRDefault="00D83BEB"/>
        </w:tc>
      </w:tr>
      <w:tr w:rsidR="00D83BEB" w14:paraId="1B460123" w14:textId="77777777">
        <w:trPr>
          <w:jc w:val="center"/>
        </w:trPr>
        <w:tc>
          <w:tcPr>
            <w:tcW w:w="3402" w:type="dxa"/>
          </w:tcPr>
          <w:p w14:paraId="4B6C798C" w14:textId="77777777" w:rsidR="00D83BEB" w:rsidRDefault="00D83BEB"/>
        </w:tc>
        <w:tc>
          <w:tcPr>
            <w:tcW w:w="2268" w:type="dxa"/>
          </w:tcPr>
          <w:p w14:paraId="1B7FC727" w14:textId="77777777" w:rsidR="00D83BEB" w:rsidRDefault="00D83BEB"/>
        </w:tc>
        <w:tc>
          <w:tcPr>
            <w:tcW w:w="3402" w:type="dxa"/>
          </w:tcPr>
          <w:p w14:paraId="1007EE19" w14:textId="77777777" w:rsidR="00D83BEB" w:rsidRDefault="00D83BEB"/>
        </w:tc>
      </w:tr>
      <w:tr w:rsidR="00D83BEB" w14:paraId="446CA579" w14:textId="77777777">
        <w:trPr>
          <w:jc w:val="center"/>
        </w:trPr>
        <w:tc>
          <w:tcPr>
            <w:tcW w:w="3402" w:type="dxa"/>
          </w:tcPr>
          <w:p w14:paraId="67A65D33" w14:textId="77777777" w:rsidR="00D83BEB" w:rsidRDefault="00D83BEB"/>
        </w:tc>
        <w:tc>
          <w:tcPr>
            <w:tcW w:w="2268" w:type="dxa"/>
          </w:tcPr>
          <w:p w14:paraId="74526449" w14:textId="77777777" w:rsidR="00D83BEB" w:rsidRDefault="00D83BEB"/>
        </w:tc>
        <w:tc>
          <w:tcPr>
            <w:tcW w:w="3402" w:type="dxa"/>
          </w:tcPr>
          <w:p w14:paraId="17DE40E7" w14:textId="77777777" w:rsidR="00D83BEB" w:rsidRDefault="00D83BEB"/>
        </w:tc>
      </w:tr>
      <w:tr w:rsidR="00D83BEB" w14:paraId="72F81C0B" w14:textId="77777777">
        <w:trPr>
          <w:jc w:val="center"/>
        </w:trPr>
        <w:tc>
          <w:tcPr>
            <w:tcW w:w="3402" w:type="dxa"/>
          </w:tcPr>
          <w:p w14:paraId="1714FEB5" w14:textId="77777777" w:rsidR="00D83BEB" w:rsidRDefault="00D83BEB"/>
        </w:tc>
        <w:tc>
          <w:tcPr>
            <w:tcW w:w="2268" w:type="dxa"/>
          </w:tcPr>
          <w:p w14:paraId="1B7C20E0" w14:textId="77777777" w:rsidR="00D83BEB" w:rsidRDefault="00D83BEB"/>
        </w:tc>
        <w:tc>
          <w:tcPr>
            <w:tcW w:w="3402" w:type="dxa"/>
          </w:tcPr>
          <w:p w14:paraId="0405F0EB" w14:textId="77777777" w:rsidR="00D83BEB" w:rsidRDefault="00D83BEB"/>
        </w:tc>
      </w:tr>
      <w:tr w:rsidR="00D83BEB" w14:paraId="35E9D2B2" w14:textId="77777777">
        <w:trPr>
          <w:jc w:val="center"/>
        </w:trPr>
        <w:tc>
          <w:tcPr>
            <w:tcW w:w="3402" w:type="dxa"/>
          </w:tcPr>
          <w:p w14:paraId="3358C670" w14:textId="77777777" w:rsidR="00D83BEB" w:rsidRDefault="00D83BEB"/>
        </w:tc>
        <w:tc>
          <w:tcPr>
            <w:tcW w:w="2268" w:type="dxa"/>
          </w:tcPr>
          <w:p w14:paraId="6FC174A7" w14:textId="77777777" w:rsidR="00D83BEB" w:rsidRDefault="00D83BEB"/>
        </w:tc>
        <w:tc>
          <w:tcPr>
            <w:tcW w:w="3402" w:type="dxa"/>
          </w:tcPr>
          <w:p w14:paraId="6BA50CD2" w14:textId="77777777" w:rsidR="00D83BEB" w:rsidRDefault="00D83BEB"/>
        </w:tc>
      </w:tr>
      <w:tr w:rsidR="00D83BEB" w14:paraId="3BB19AFD" w14:textId="77777777">
        <w:trPr>
          <w:jc w:val="center"/>
        </w:trPr>
        <w:tc>
          <w:tcPr>
            <w:tcW w:w="3402" w:type="dxa"/>
          </w:tcPr>
          <w:p w14:paraId="6644BA9F" w14:textId="77777777" w:rsidR="00D83BEB" w:rsidRDefault="00D83BEB"/>
        </w:tc>
        <w:tc>
          <w:tcPr>
            <w:tcW w:w="2268" w:type="dxa"/>
          </w:tcPr>
          <w:p w14:paraId="75B85C4C" w14:textId="77777777" w:rsidR="00D83BEB" w:rsidRDefault="00D83BEB"/>
        </w:tc>
        <w:tc>
          <w:tcPr>
            <w:tcW w:w="3402" w:type="dxa"/>
          </w:tcPr>
          <w:p w14:paraId="3CB9B716" w14:textId="77777777" w:rsidR="00D83BEB" w:rsidRDefault="00D83BEB"/>
        </w:tc>
      </w:tr>
      <w:tr w:rsidR="00D83BEB" w14:paraId="4C2CB0CF" w14:textId="77777777">
        <w:trPr>
          <w:jc w:val="center"/>
        </w:trPr>
        <w:tc>
          <w:tcPr>
            <w:tcW w:w="3402" w:type="dxa"/>
          </w:tcPr>
          <w:p w14:paraId="2793A724" w14:textId="77777777" w:rsidR="00D83BEB" w:rsidRDefault="00D83BEB"/>
        </w:tc>
        <w:tc>
          <w:tcPr>
            <w:tcW w:w="2268" w:type="dxa"/>
          </w:tcPr>
          <w:p w14:paraId="667FD1A3" w14:textId="77777777" w:rsidR="00D83BEB" w:rsidRDefault="00D83BEB"/>
        </w:tc>
        <w:tc>
          <w:tcPr>
            <w:tcW w:w="3402" w:type="dxa"/>
          </w:tcPr>
          <w:p w14:paraId="509A57F2" w14:textId="77777777" w:rsidR="00D83BEB" w:rsidRDefault="00D83BEB"/>
        </w:tc>
      </w:tr>
      <w:tr w:rsidR="00D83BEB" w14:paraId="21339E27" w14:textId="77777777">
        <w:trPr>
          <w:jc w:val="center"/>
        </w:trPr>
        <w:tc>
          <w:tcPr>
            <w:tcW w:w="3402" w:type="dxa"/>
          </w:tcPr>
          <w:p w14:paraId="6987E37E" w14:textId="77777777" w:rsidR="00D83BEB" w:rsidRDefault="00D83BEB"/>
        </w:tc>
        <w:tc>
          <w:tcPr>
            <w:tcW w:w="2268" w:type="dxa"/>
          </w:tcPr>
          <w:p w14:paraId="1D2F4100" w14:textId="77777777" w:rsidR="00D83BEB" w:rsidRDefault="00D83BEB"/>
        </w:tc>
        <w:tc>
          <w:tcPr>
            <w:tcW w:w="3402" w:type="dxa"/>
          </w:tcPr>
          <w:p w14:paraId="38DD69E1" w14:textId="77777777" w:rsidR="00D83BEB" w:rsidRDefault="00D83BEB"/>
        </w:tc>
      </w:tr>
    </w:tbl>
    <w:p w14:paraId="54470799" w14:textId="77777777" w:rsidR="00D83BEB" w:rsidRDefault="00D83BEB">
      <w:pPr>
        <w:spacing w:after="60" w:line="240" w:lineRule="auto"/>
      </w:pPr>
    </w:p>
    <w:p w14:paraId="43FB52B9" w14:textId="77777777" w:rsidR="00D83BEB" w:rsidRDefault="00FC4431">
      <w:pPr>
        <w:spacing w:after="80" w:line="240" w:lineRule="auto"/>
      </w:pPr>
      <w:r>
        <w:t>Ponudnik je seznanjen, da za poslovno skrivnost ne more označiti podatkov, ki so po zakonu javni, zlasti ponudbene cene, cene na enoto, vrednosti posamezne postavke, skupne vrednosti ponudbe, podatkov, ki vplivajo na razvrstitev ponudbe po merilih, in poda</w:t>
      </w:r>
      <w:r>
        <w:t>tkov o izpolnjevanju meril.</w:t>
      </w:r>
    </w:p>
    <w:p w14:paraId="1BA14A64"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7CAF6A58" w14:textId="77777777">
        <w:tc>
          <w:tcPr>
            <w:tcW w:w="3118" w:type="dxa"/>
          </w:tcPr>
          <w:p w14:paraId="15AFA73C" w14:textId="77777777" w:rsidR="00D83BEB" w:rsidRDefault="00FC4431">
            <w:pPr>
              <w:spacing w:after="0"/>
            </w:pPr>
            <w:r>
              <w:rPr>
                <w:sz w:val="20"/>
              </w:rPr>
              <w:t>Kraj in datum:</w:t>
            </w:r>
          </w:p>
        </w:tc>
        <w:tc>
          <w:tcPr>
            <w:tcW w:w="5953" w:type="dxa"/>
          </w:tcPr>
          <w:p w14:paraId="0EAF7886" w14:textId="35EF9479" w:rsidR="00D83BEB" w:rsidRDefault="00D83BEB">
            <w:pPr>
              <w:spacing w:after="0"/>
            </w:pPr>
          </w:p>
        </w:tc>
      </w:tr>
      <w:tr w:rsidR="00D83BEB" w14:paraId="2A41B7C7" w14:textId="77777777">
        <w:tc>
          <w:tcPr>
            <w:tcW w:w="3118" w:type="dxa"/>
          </w:tcPr>
          <w:p w14:paraId="708F9E9D" w14:textId="77777777" w:rsidR="00D83BEB" w:rsidRDefault="00FC4431">
            <w:pPr>
              <w:spacing w:after="0"/>
            </w:pPr>
            <w:r>
              <w:rPr>
                <w:sz w:val="20"/>
              </w:rPr>
              <w:t>Podpis zakonitega zastopnika oziroma pooblaščene osebe:</w:t>
            </w:r>
          </w:p>
        </w:tc>
        <w:tc>
          <w:tcPr>
            <w:tcW w:w="5953" w:type="dxa"/>
          </w:tcPr>
          <w:p w14:paraId="50C4D58F" w14:textId="431FB767" w:rsidR="00D83BEB" w:rsidRDefault="00D83BEB">
            <w:pPr>
              <w:spacing w:after="0"/>
            </w:pPr>
          </w:p>
        </w:tc>
      </w:tr>
    </w:tbl>
    <w:p w14:paraId="36340531" w14:textId="77777777" w:rsidR="00D83BEB" w:rsidRDefault="00FC4431">
      <w:r>
        <w:br w:type="page"/>
      </w:r>
    </w:p>
    <w:p w14:paraId="04B7EF9D" w14:textId="77777777" w:rsidR="00D83BEB" w:rsidRDefault="00FC4431">
      <w:pPr>
        <w:spacing w:before="160" w:after="40" w:line="240" w:lineRule="auto"/>
      </w:pPr>
      <w:r>
        <w:rPr>
          <w:b/>
          <w:color w:val="1F4E79"/>
          <w:sz w:val="24"/>
        </w:rPr>
        <w:lastRenderedPageBreak/>
        <w:t>OBR-8</w:t>
      </w:r>
    </w:p>
    <w:p w14:paraId="1F70001A" w14:textId="77777777" w:rsidR="00D83BEB" w:rsidRDefault="00FC4431">
      <w:pPr>
        <w:spacing w:after="240" w:line="240" w:lineRule="auto"/>
        <w:jc w:val="center"/>
      </w:pPr>
      <w:r>
        <w:rPr>
          <w:b/>
          <w:color w:val="1F4E79"/>
          <w:sz w:val="24"/>
        </w:rPr>
        <w:t>SEZNAM CERTIFIKATOV IN DOKAZIL</w:t>
      </w:r>
    </w:p>
    <w:p w14:paraId="26C0A36A" w14:textId="77777777" w:rsidR="00D83BEB" w:rsidRDefault="00FC4431">
      <w:pPr>
        <w:spacing w:after="80" w:line="240" w:lineRule="auto"/>
      </w:pPr>
      <w:r>
        <w:t xml:space="preserve">OBR-8 se predloži, če ponudnik </w:t>
      </w:r>
      <w:r>
        <w:t>uveljavlja točke po merilu M2 – varnost in kakovost živil, ponuja živila, pri katerih je certifikat zahtevan kot tehnični pogoj, ponuja ekološka živila ali predloži dokazila za živila iz shem kakovosti.</w:t>
      </w:r>
    </w:p>
    <w:p w14:paraId="4749D54D" w14:textId="77777777" w:rsidR="00D83BEB" w:rsidRDefault="00FC4431">
      <w:pPr>
        <w:spacing w:after="80" w:line="240" w:lineRule="auto"/>
      </w:pPr>
      <w:r>
        <w:t>OBR-8 je namenjen temu, da naročnik lahko jasno povež</w:t>
      </w:r>
      <w:r>
        <w:t>e certifikat oziroma dokazilo s konkretnim sklopom in artiklom v ponudbenem predračunu.</w:t>
      </w:r>
    </w:p>
    <w:p w14:paraId="7688C2DC" w14:textId="77777777" w:rsidR="00D83BEB" w:rsidRDefault="00FC4431">
      <w:pPr>
        <w:spacing w:after="80" w:line="240" w:lineRule="auto"/>
      </w:pPr>
      <w:r>
        <w:t>Ponudnik: ______________________________________________</w:t>
      </w:r>
    </w:p>
    <w:tbl>
      <w:tblPr>
        <w:tblStyle w:val="TableGri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0"/>
        <w:gridCol w:w="1760"/>
        <w:gridCol w:w="1055"/>
        <w:gridCol w:w="1760"/>
        <w:gridCol w:w="1525"/>
        <w:gridCol w:w="1231"/>
        <w:gridCol w:w="1583"/>
      </w:tblGrid>
      <w:tr w:rsidR="00D83BEB" w14:paraId="4B64F766" w14:textId="77777777">
        <w:trPr>
          <w:jc w:val="center"/>
        </w:trPr>
        <w:tc>
          <w:tcPr>
            <w:tcW w:w="793" w:type="dxa"/>
            <w:shd w:val="clear" w:color="auto" w:fill="D9EAF7"/>
          </w:tcPr>
          <w:p w14:paraId="77A87498" w14:textId="77777777" w:rsidR="00D83BEB" w:rsidRDefault="00FC4431">
            <w:r>
              <w:rPr>
                <w:b/>
                <w:sz w:val="20"/>
              </w:rPr>
              <w:t>Št. sklopa</w:t>
            </w:r>
          </w:p>
        </w:tc>
        <w:tc>
          <w:tcPr>
            <w:tcW w:w="1701" w:type="dxa"/>
            <w:shd w:val="clear" w:color="auto" w:fill="D9EAF7"/>
          </w:tcPr>
          <w:p w14:paraId="148DE308" w14:textId="77777777" w:rsidR="00D83BEB" w:rsidRDefault="00FC4431">
            <w:r>
              <w:rPr>
                <w:b/>
                <w:sz w:val="20"/>
              </w:rPr>
              <w:t>Naziv sklopa</w:t>
            </w:r>
          </w:p>
        </w:tc>
        <w:tc>
          <w:tcPr>
            <w:tcW w:w="1020" w:type="dxa"/>
            <w:shd w:val="clear" w:color="auto" w:fill="D9EAF7"/>
          </w:tcPr>
          <w:p w14:paraId="224B6E78" w14:textId="77777777" w:rsidR="00D83BEB" w:rsidRDefault="00FC4431">
            <w:r>
              <w:rPr>
                <w:b/>
                <w:sz w:val="20"/>
              </w:rPr>
              <w:t>Zap. št. artikla iz OBR-2</w:t>
            </w:r>
          </w:p>
        </w:tc>
        <w:tc>
          <w:tcPr>
            <w:tcW w:w="1701" w:type="dxa"/>
            <w:shd w:val="clear" w:color="auto" w:fill="D9EAF7"/>
          </w:tcPr>
          <w:p w14:paraId="42D9ACCA" w14:textId="77777777" w:rsidR="00D83BEB" w:rsidRDefault="00FC4431">
            <w:r>
              <w:rPr>
                <w:b/>
                <w:sz w:val="20"/>
              </w:rPr>
              <w:t>Naziv artikla</w:t>
            </w:r>
          </w:p>
        </w:tc>
        <w:tc>
          <w:tcPr>
            <w:tcW w:w="1474" w:type="dxa"/>
            <w:shd w:val="clear" w:color="auto" w:fill="D9EAF7"/>
          </w:tcPr>
          <w:p w14:paraId="33C687E4" w14:textId="77777777" w:rsidR="00D83BEB" w:rsidRDefault="00FC4431">
            <w:r>
              <w:rPr>
                <w:b/>
                <w:sz w:val="20"/>
              </w:rPr>
              <w:t>Vrsta dokazila / certifikata</w:t>
            </w:r>
          </w:p>
        </w:tc>
        <w:tc>
          <w:tcPr>
            <w:tcW w:w="1190" w:type="dxa"/>
            <w:shd w:val="clear" w:color="auto" w:fill="D9EAF7"/>
          </w:tcPr>
          <w:p w14:paraId="62580CBE" w14:textId="77777777" w:rsidR="00D83BEB" w:rsidRDefault="00FC4431">
            <w:r>
              <w:rPr>
                <w:b/>
                <w:sz w:val="20"/>
              </w:rPr>
              <w:t>Certifikat je pogo</w:t>
            </w:r>
            <w:r>
              <w:rPr>
                <w:b/>
                <w:sz w:val="20"/>
              </w:rPr>
              <w:t>j / merilo</w:t>
            </w:r>
          </w:p>
        </w:tc>
        <w:tc>
          <w:tcPr>
            <w:tcW w:w="1530" w:type="dxa"/>
            <w:shd w:val="clear" w:color="auto" w:fill="D9EAF7"/>
          </w:tcPr>
          <w:p w14:paraId="66EDC9D6" w14:textId="77777777" w:rsidR="00D83BEB" w:rsidRDefault="00FC4431">
            <w:r>
              <w:rPr>
                <w:b/>
                <w:sz w:val="20"/>
              </w:rPr>
              <w:t>Naziv priloženega dokumenta</w:t>
            </w:r>
          </w:p>
        </w:tc>
      </w:tr>
      <w:tr w:rsidR="00D83BEB" w14:paraId="499CE3A0" w14:textId="77777777">
        <w:trPr>
          <w:jc w:val="center"/>
        </w:trPr>
        <w:tc>
          <w:tcPr>
            <w:tcW w:w="793" w:type="dxa"/>
          </w:tcPr>
          <w:p w14:paraId="7B73EA07" w14:textId="77777777" w:rsidR="00D83BEB" w:rsidRDefault="00D83BEB"/>
        </w:tc>
        <w:tc>
          <w:tcPr>
            <w:tcW w:w="1701" w:type="dxa"/>
          </w:tcPr>
          <w:p w14:paraId="28E616EA" w14:textId="77777777" w:rsidR="00D83BEB" w:rsidRDefault="00D83BEB"/>
        </w:tc>
        <w:tc>
          <w:tcPr>
            <w:tcW w:w="1020" w:type="dxa"/>
          </w:tcPr>
          <w:p w14:paraId="1E09D8F7" w14:textId="77777777" w:rsidR="00D83BEB" w:rsidRDefault="00D83BEB"/>
        </w:tc>
        <w:tc>
          <w:tcPr>
            <w:tcW w:w="1701" w:type="dxa"/>
          </w:tcPr>
          <w:p w14:paraId="7AD539EB" w14:textId="77777777" w:rsidR="00D83BEB" w:rsidRDefault="00D83BEB"/>
        </w:tc>
        <w:tc>
          <w:tcPr>
            <w:tcW w:w="1474" w:type="dxa"/>
          </w:tcPr>
          <w:p w14:paraId="611BE36E" w14:textId="77777777" w:rsidR="00D83BEB" w:rsidRDefault="00D83BEB"/>
        </w:tc>
        <w:tc>
          <w:tcPr>
            <w:tcW w:w="1190" w:type="dxa"/>
          </w:tcPr>
          <w:p w14:paraId="05F0E4EE" w14:textId="77777777" w:rsidR="00D83BEB" w:rsidRDefault="00D83BEB"/>
        </w:tc>
        <w:tc>
          <w:tcPr>
            <w:tcW w:w="1530" w:type="dxa"/>
          </w:tcPr>
          <w:p w14:paraId="058B3C81" w14:textId="77777777" w:rsidR="00D83BEB" w:rsidRDefault="00D83BEB"/>
        </w:tc>
      </w:tr>
      <w:tr w:rsidR="00D83BEB" w14:paraId="2EA8A9AE" w14:textId="77777777">
        <w:trPr>
          <w:jc w:val="center"/>
        </w:trPr>
        <w:tc>
          <w:tcPr>
            <w:tcW w:w="793" w:type="dxa"/>
          </w:tcPr>
          <w:p w14:paraId="22D544E6" w14:textId="77777777" w:rsidR="00D83BEB" w:rsidRDefault="00D83BEB"/>
        </w:tc>
        <w:tc>
          <w:tcPr>
            <w:tcW w:w="1701" w:type="dxa"/>
          </w:tcPr>
          <w:p w14:paraId="6AC0E1E0" w14:textId="77777777" w:rsidR="00D83BEB" w:rsidRDefault="00D83BEB"/>
        </w:tc>
        <w:tc>
          <w:tcPr>
            <w:tcW w:w="1020" w:type="dxa"/>
          </w:tcPr>
          <w:p w14:paraId="04A642AB" w14:textId="77777777" w:rsidR="00D83BEB" w:rsidRDefault="00D83BEB"/>
        </w:tc>
        <w:tc>
          <w:tcPr>
            <w:tcW w:w="1701" w:type="dxa"/>
          </w:tcPr>
          <w:p w14:paraId="795849FF" w14:textId="77777777" w:rsidR="00D83BEB" w:rsidRDefault="00D83BEB"/>
        </w:tc>
        <w:tc>
          <w:tcPr>
            <w:tcW w:w="1474" w:type="dxa"/>
          </w:tcPr>
          <w:p w14:paraId="4B1BBE76" w14:textId="77777777" w:rsidR="00D83BEB" w:rsidRDefault="00D83BEB"/>
        </w:tc>
        <w:tc>
          <w:tcPr>
            <w:tcW w:w="1190" w:type="dxa"/>
          </w:tcPr>
          <w:p w14:paraId="02669468" w14:textId="77777777" w:rsidR="00D83BEB" w:rsidRDefault="00D83BEB"/>
        </w:tc>
        <w:tc>
          <w:tcPr>
            <w:tcW w:w="1530" w:type="dxa"/>
          </w:tcPr>
          <w:p w14:paraId="3457FD99" w14:textId="77777777" w:rsidR="00D83BEB" w:rsidRDefault="00D83BEB"/>
        </w:tc>
      </w:tr>
      <w:tr w:rsidR="00D83BEB" w14:paraId="7E4D4573" w14:textId="77777777">
        <w:trPr>
          <w:jc w:val="center"/>
        </w:trPr>
        <w:tc>
          <w:tcPr>
            <w:tcW w:w="793" w:type="dxa"/>
          </w:tcPr>
          <w:p w14:paraId="1782538D" w14:textId="77777777" w:rsidR="00D83BEB" w:rsidRDefault="00D83BEB"/>
        </w:tc>
        <w:tc>
          <w:tcPr>
            <w:tcW w:w="1701" w:type="dxa"/>
          </w:tcPr>
          <w:p w14:paraId="7DCC0BCE" w14:textId="77777777" w:rsidR="00D83BEB" w:rsidRDefault="00D83BEB"/>
        </w:tc>
        <w:tc>
          <w:tcPr>
            <w:tcW w:w="1020" w:type="dxa"/>
          </w:tcPr>
          <w:p w14:paraId="17EDD7E6" w14:textId="77777777" w:rsidR="00D83BEB" w:rsidRDefault="00D83BEB"/>
        </w:tc>
        <w:tc>
          <w:tcPr>
            <w:tcW w:w="1701" w:type="dxa"/>
          </w:tcPr>
          <w:p w14:paraId="1A8041FD" w14:textId="77777777" w:rsidR="00D83BEB" w:rsidRDefault="00D83BEB"/>
        </w:tc>
        <w:tc>
          <w:tcPr>
            <w:tcW w:w="1474" w:type="dxa"/>
          </w:tcPr>
          <w:p w14:paraId="45703990" w14:textId="77777777" w:rsidR="00D83BEB" w:rsidRDefault="00D83BEB"/>
        </w:tc>
        <w:tc>
          <w:tcPr>
            <w:tcW w:w="1190" w:type="dxa"/>
          </w:tcPr>
          <w:p w14:paraId="7D5D1B0E" w14:textId="77777777" w:rsidR="00D83BEB" w:rsidRDefault="00D83BEB"/>
        </w:tc>
        <w:tc>
          <w:tcPr>
            <w:tcW w:w="1530" w:type="dxa"/>
          </w:tcPr>
          <w:p w14:paraId="77E3EECE" w14:textId="77777777" w:rsidR="00D83BEB" w:rsidRDefault="00D83BEB"/>
        </w:tc>
      </w:tr>
      <w:tr w:rsidR="00D83BEB" w14:paraId="143E13A5" w14:textId="77777777">
        <w:trPr>
          <w:jc w:val="center"/>
        </w:trPr>
        <w:tc>
          <w:tcPr>
            <w:tcW w:w="793" w:type="dxa"/>
          </w:tcPr>
          <w:p w14:paraId="756E4D47" w14:textId="77777777" w:rsidR="00D83BEB" w:rsidRDefault="00D83BEB"/>
        </w:tc>
        <w:tc>
          <w:tcPr>
            <w:tcW w:w="1701" w:type="dxa"/>
          </w:tcPr>
          <w:p w14:paraId="23978A6A" w14:textId="77777777" w:rsidR="00D83BEB" w:rsidRDefault="00D83BEB"/>
        </w:tc>
        <w:tc>
          <w:tcPr>
            <w:tcW w:w="1020" w:type="dxa"/>
          </w:tcPr>
          <w:p w14:paraId="07A5D476" w14:textId="77777777" w:rsidR="00D83BEB" w:rsidRDefault="00D83BEB"/>
        </w:tc>
        <w:tc>
          <w:tcPr>
            <w:tcW w:w="1701" w:type="dxa"/>
          </w:tcPr>
          <w:p w14:paraId="7FD45F12" w14:textId="77777777" w:rsidR="00D83BEB" w:rsidRDefault="00D83BEB"/>
        </w:tc>
        <w:tc>
          <w:tcPr>
            <w:tcW w:w="1474" w:type="dxa"/>
          </w:tcPr>
          <w:p w14:paraId="11503C30" w14:textId="77777777" w:rsidR="00D83BEB" w:rsidRDefault="00D83BEB"/>
        </w:tc>
        <w:tc>
          <w:tcPr>
            <w:tcW w:w="1190" w:type="dxa"/>
          </w:tcPr>
          <w:p w14:paraId="4E21C0A6" w14:textId="77777777" w:rsidR="00D83BEB" w:rsidRDefault="00D83BEB"/>
        </w:tc>
        <w:tc>
          <w:tcPr>
            <w:tcW w:w="1530" w:type="dxa"/>
          </w:tcPr>
          <w:p w14:paraId="7FE87785" w14:textId="77777777" w:rsidR="00D83BEB" w:rsidRDefault="00D83BEB"/>
        </w:tc>
      </w:tr>
      <w:tr w:rsidR="00D83BEB" w14:paraId="2781A907" w14:textId="77777777">
        <w:trPr>
          <w:jc w:val="center"/>
        </w:trPr>
        <w:tc>
          <w:tcPr>
            <w:tcW w:w="793" w:type="dxa"/>
          </w:tcPr>
          <w:p w14:paraId="2C844AD4" w14:textId="77777777" w:rsidR="00D83BEB" w:rsidRDefault="00D83BEB"/>
        </w:tc>
        <w:tc>
          <w:tcPr>
            <w:tcW w:w="1701" w:type="dxa"/>
          </w:tcPr>
          <w:p w14:paraId="6A376F18" w14:textId="77777777" w:rsidR="00D83BEB" w:rsidRDefault="00D83BEB"/>
        </w:tc>
        <w:tc>
          <w:tcPr>
            <w:tcW w:w="1020" w:type="dxa"/>
          </w:tcPr>
          <w:p w14:paraId="6BADE1E1" w14:textId="77777777" w:rsidR="00D83BEB" w:rsidRDefault="00D83BEB"/>
        </w:tc>
        <w:tc>
          <w:tcPr>
            <w:tcW w:w="1701" w:type="dxa"/>
          </w:tcPr>
          <w:p w14:paraId="08BF5FBD" w14:textId="77777777" w:rsidR="00D83BEB" w:rsidRDefault="00D83BEB"/>
        </w:tc>
        <w:tc>
          <w:tcPr>
            <w:tcW w:w="1474" w:type="dxa"/>
          </w:tcPr>
          <w:p w14:paraId="30C897D3" w14:textId="77777777" w:rsidR="00D83BEB" w:rsidRDefault="00D83BEB"/>
        </w:tc>
        <w:tc>
          <w:tcPr>
            <w:tcW w:w="1190" w:type="dxa"/>
          </w:tcPr>
          <w:p w14:paraId="1A753C0B" w14:textId="77777777" w:rsidR="00D83BEB" w:rsidRDefault="00D83BEB"/>
        </w:tc>
        <w:tc>
          <w:tcPr>
            <w:tcW w:w="1530" w:type="dxa"/>
          </w:tcPr>
          <w:p w14:paraId="1E8D22ED" w14:textId="77777777" w:rsidR="00D83BEB" w:rsidRDefault="00D83BEB"/>
        </w:tc>
      </w:tr>
      <w:tr w:rsidR="00D83BEB" w14:paraId="4C0B5098" w14:textId="77777777">
        <w:trPr>
          <w:jc w:val="center"/>
        </w:trPr>
        <w:tc>
          <w:tcPr>
            <w:tcW w:w="793" w:type="dxa"/>
          </w:tcPr>
          <w:p w14:paraId="343E3D99" w14:textId="77777777" w:rsidR="00D83BEB" w:rsidRDefault="00D83BEB"/>
        </w:tc>
        <w:tc>
          <w:tcPr>
            <w:tcW w:w="1701" w:type="dxa"/>
          </w:tcPr>
          <w:p w14:paraId="52CDD812" w14:textId="77777777" w:rsidR="00D83BEB" w:rsidRDefault="00D83BEB"/>
        </w:tc>
        <w:tc>
          <w:tcPr>
            <w:tcW w:w="1020" w:type="dxa"/>
          </w:tcPr>
          <w:p w14:paraId="3DE6FAF0" w14:textId="77777777" w:rsidR="00D83BEB" w:rsidRDefault="00D83BEB"/>
        </w:tc>
        <w:tc>
          <w:tcPr>
            <w:tcW w:w="1701" w:type="dxa"/>
          </w:tcPr>
          <w:p w14:paraId="61359F34" w14:textId="77777777" w:rsidR="00D83BEB" w:rsidRDefault="00D83BEB"/>
        </w:tc>
        <w:tc>
          <w:tcPr>
            <w:tcW w:w="1474" w:type="dxa"/>
          </w:tcPr>
          <w:p w14:paraId="61297BCF" w14:textId="77777777" w:rsidR="00D83BEB" w:rsidRDefault="00D83BEB"/>
        </w:tc>
        <w:tc>
          <w:tcPr>
            <w:tcW w:w="1190" w:type="dxa"/>
          </w:tcPr>
          <w:p w14:paraId="0F7F9FF3" w14:textId="77777777" w:rsidR="00D83BEB" w:rsidRDefault="00D83BEB"/>
        </w:tc>
        <w:tc>
          <w:tcPr>
            <w:tcW w:w="1530" w:type="dxa"/>
          </w:tcPr>
          <w:p w14:paraId="2E27E866" w14:textId="77777777" w:rsidR="00D83BEB" w:rsidRDefault="00D83BEB"/>
        </w:tc>
      </w:tr>
      <w:tr w:rsidR="00D83BEB" w14:paraId="1AB775AC" w14:textId="77777777">
        <w:trPr>
          <w:jc w:val="center"/>
        </w:trPr>
        <w:tc>
          <w:tcPr>
            <w:tcW w:w="793" w:type="dxa"/>
          </w:tcPr>
          <w:p w14:paraId="691FB241" w14:textId="77777777" w:rsidR="00D83BEB" w:rsidRDefault="00D83BEB"/>
        </w:tc>
        <w:tc>
          <w:tcPr>
            <w:tcW w:w="1701" w:type="dxa"/>
          </w:tcPr>
          <w:p w14:paraId="00065C0E" w14:textId="77777777" w:rsidR="00D83BEB" w:rsidRDefault="00D83BEB"/>
        </w:tc>
        <w:tc>
          <w:tcPr>
            <w:tcW w:w="1020" w:type="dxa"/>
          </w:tcPr>
          <w:p w14:paraId="0F0642E8" w14:textId="77777777" w:rsidR="00D83BEB" w:rsidRDefault="00D83BEB"/>
        </w:tc>
        <w:tc>
          <w:tcPr>
            <w:tcW w:w="1701" w:type="dxa"/>
          </w:tcPr>
          <w:p w14:paraId="7E416C23" w14:textId="77777777" w:rsidR="00D83BEB" w:rsidRDefault="00D83BEB"/>
        </w:tc>
        <w:tc>
          <w:tcPr>
            <w:tcW w:w="1474" w:type="dxa"/>
          </w:tcPr>
          <w:p w14:paraId="2EDE6881" w14:textId="77777777" w:rsidR="00D83BEB" w:rsidRDefault="00D83BEB"/>
        </w:tc>
        <w:tc>
          <w:tcPr>
            <w:tcW w:w="1190" w:type="dxa"/>
          </w:tcPr>
          <w:p w14:paraId="255BF2F5" w14:textId="77777777" w:rsidR="00D83BEB" w:rsidRDefault="00D83BEB"/>
        </w:tc>
        <w:tc>
          <w:tcPr>
            <w:tcW w:w="1530" w:type="dxa"/>
          </w:tcPr>
          <w:p w14:paraId="53846F87" w14:textId="77777777" w:rsidR="00D83BEB" w:rsidRDefault="00D83BEB"/>
        </w:tc>
      </w:tr>
      <w:tr w:rsidR="00D83BEB" w14:paraId="7960F45B" w14:textId="77777777">
        <w:trPr>
          <w:jc w:val="center"/>
        </w:trPr>
        <w:tc>
          <w:tcPr>
            <w:tcW w:w="793" w:type="dxa"/>
          </w:tcPr>
          <w:p w14:paraId="0B2A02FB" w14:textId="77777777" w:rsidR="00D83BEB" w:rsidRDefault="00D83BEB"/>
        </w:tc>
        <w:tc>
          <w:tcPr>
            <w:tcW w:w="1701" w:type="dxa"/>
          </w:tcPr>
          <w:p w14:paraId="65C11333" w14:textId="77777777" w:rsidR="00D83BEB" w:rsidRDefault="00D83BEB"/>
        </w:tc>
        <w:tc>
          <w:tcPr>
            <w:tcW w:w="1020" w:type="dxa"/>
          </w:tcPr>
          <w:p w14:paraId="3B0A7853" w14:textId="77777777" w:rsidR="00D83BEB" w:rsidRDefault="00D83BEB"/>
        </w:tc>
        <w:tc>
          <w:tcPr>
            <w:tcW w:w="1701" w:type="dxa"/>
          </w:tcPr>
          <w:p w14:paraId="1BB6D81A" w14:textId="77777777" w:rsidR="00D83BEB" w:rsidRDefault="00D83BEB"/>
        </w:tc>
        <w:tc>
          <w:tcPr>
            <w:tcW w:w="1474" w:type="dxa"/>
          </w:tcPr>
          <w:p w14:paraId="508D3004" w14:textId="77777777" w:rsidR="00D83BEB" w:rsidRDefault="00D83BEB"/>
        </w:tc>
        <w:tc>
          <w:tcPr>
            <w:tcW w:w="1190" w:type="dxa"/>
          </w:tcPr>
          <w:p w14:paraId="5377E9BC" w14:textId="77777777" w:rsidR="00D83BEB" w:rsidRDefault="00D83BEB"/>
        </w:tc>
        <w:tc>
          <w:tcPr>
            <w:tcW w:w="1530" w:type="dxa"/>
          </w:tcPr>
          <w:p w14:paraId="3A4EBACC" w14:textId="77777777" w:rsidR="00D83BEB" w:rsidRDefault="00D83BEB"/>
        </w:tc>
      </w:tr>
      <w:tr w:rsidR="00D83BEB" w14:paraId="18811C70" w14:textId="77777777">
        <w:trPr>
          <w:jc w:val="center"/>
        </w:trPr>
        <w:tc>
          <w:tcPr>
            <w:tcW w:w="793" w:type="dxa"/>
          </w:tcPr>
          <w:p w14:paraId="178B3581" w14:textId="77777777" w:rsidR="00D83BEB" w:rsidRDefault="00D83BEB"/>
        </w:tc>
        <w:tc>
          <w:tcPr>
            <w:tcW w:w="1701" w:type="dxa"/>
          </w:tcPr>
          <w:p w14:paraId="529065D0" w14:textId="77777777" w:rsidR="00D83BEB" w:rsidRDefault="00D83BEB"/>
        </w:tc>
        <w:tc>
          <w:tcPr>
            <w:tcW w:w="1020" w:type="dxa"/>
          </w:tcPr>
          <w:p w14:paraId="089EAF23" w14:textId="77777777" w:rsidR="00D83BEB" w:rsidRDefault="00D83BEB"/>
        </w:tc>
        <w:tc>
          <w:tcPr>
            <w:tcW w:w="1701" w:type="dxa"/>
          </w:tcPr>
          <w:p w14:paraId="4AB18BA2" w14:textId="77777777" w:rsidR="00D83BEB" w:rsidRDefault="00D83BEB"/>
        </w:tc>
        <w:tc>
          <w:tcPr>
            <w:tcW w:w="1474" w:type="dxa"/>
          </w:tcPr>
          <w:p w14:paraId="1846AF5A" w14:textId="77777777" w:rsidR="00D83BEB" w:rsidRDefault="00D83BEB"/>
        </w:tc>
        <w:tc>
          <w:tcPr>
            <w:tcW w:w="1190" w:type="dxa"/>
          </w:tcPr>
          <w:p w14:paraId="6AC1DFF1" w14:textId="77777777" w:rsidR="00D83BEB" w:rsidRDefault="00D83BEB"/>
        </w:tc>
        <w:tc>
          <w:tcPr>
            <w:tcW w:w="1530" w:type="dxa"/>
          </w:tcPr>
          <w:p w14:paraId="2AB90EFF" w14:textId="77777777" w:rsidR="00D83BEB" w:rsidRDefault="00D83BEB"/>
        </w:tc>
      </w:tr>
      <w:tr w:rsidR="00D83BEB" w14:paraId="38D0EE72" w14:textId="77777777">
        <w:trPr>
          <w:jc w:val="center"/>
        </w:trPr>
        <w:tc>
          <w:tcPr>
            <w:tcW w:w="793" w:type="dxa"/>
          </w:tcPr>
          <w:p w14:paraId="2C2CB953" w14:textId="77777777" w:rsidR="00D83BEB" w:rsidRDefault="00D83BEB"/>
        </w:tc>
        <w:tc>
          <w:tcPr>
            <w:tcW w:w="1701" w:type="dxa"/>
          </w:tcPr>
          <w:p w14:paraId="4ACE6750" w14:textId="77777777" w:rsidR="00D83BEB" w:rsidRDefault="00D83BEB"/>
        </w:tc>
        <w:tc>
          <w:tcPr>
            <w:tcW w:w="1020" w:type="dxa"/>
          </w:tcPr>
          <w:p w14:paraId="6B5E50CF" w14:textId="77777777" w:rsidR="00D83BEB" w:rsidRDefault="00D83BEB"/>
        </w:tc>
        <w:tc>
          <w:tcPr>
            <w:tcW w:w="1701" w:type="dxa"/>
          </w:tcPr>
          <w:p w14:paraId="1C4F12DB" w14:textId="77777777" w:rsidR="00D83BEB" w:rsidRDefault="00D83BEB"/>
        </w:tc>
        <w:tc>
          <w:tcPr>
            <w:tcW w:w="1474" w:type="dxa"/>
          </w:tcPr>
          <w:p w14:paraId="20932690" w14:textId="77777777" w:rsidR="00D83BEB" w:rsidRDefault="00D83BEB"/>
        </w:tc>
        <w:tc>
          <w:tcPr>
            <w:tcW w:w="1190" w:type="dxa"/>
          </w:tcPr>
          <w:p w14:paraId="483B3555" w14:textId="77777777" w:rsidR="00D83BEB" w:rsidRDefault="00D83BEB"/>
        </w:tc>
        <w:tc>
          <w:tcPr>
            <w:tcW w:w="1530" w:type="dxa"/>
          </w:tcPr>
          <w:p w14:paraId="2279E19C" w14:textId="77777777" w:rsidR="00D83BEB" w:rsidRDefault="00D83BEB"/>
        </w:tc>
      </w:tr>
      <w:tr w:rsidR="00D83BEB" w14:paraId="4E35C22A" w14:textId="77777777">
        <w:trPr>
          <w:jc w:val="center"/>
        </w:trPr>
        <w:tc>
          <w:tcPr>
            <w:tcW w:w="793" w:type="dxa"/>
          </w:tcPr>
          <w:p w14:paraId="42585DE9" w14:textId="77777777" w:rsidR="00D83BEB" w:rsidRDefault="00D83BEB"/>
        </w:tc>
        <w:tc>
          <w:tcPr>
            <w:tcW w:w="1701" w:type="dxa"/>
          </w:tcPr>
          <w:p w14:paraId="53178CF5" w14:textId="77777777" w:rsidR="00D83BEB" w:rsidRDefault="00D83BEB"/>
        </w:tc>
        <w:tc>
          <w:tcPr>
            <w:tcW w:w="1020" w:type="dxa"/>
          </w:tcPr>
          <w:p w14:paraId="498780A0" w14:textId="77777777" w:rsidR="00D83BEB" w:rsidRDefault="00D83BEB"/>
        </w:tc>
        <w:tc>
          <w:tcPr>
            <w:tcW w:w="1701" w:type="dxa"/>
          </w:tcPr>
          <w:p w14:paraId="6E5E49FF" w14:textId="77777777" w:rsidR="00D83BEB" w:rsidRDefault="00D83BEB"/>
        </w:tc>
        <w:tc>
          <w:tcPr>
            <w:tcW w:w="1474" w:type="dxa"/>
          </w:tcPr>
          <w:p w14:paraId="3249AD9B" w14:textId="77777777" w:rsidR="00D83BEB" w:rsidRDefault="00D83BEB"/>
        </w:tc>
        <w:tc>
          <w:tcPr>
            <w:tcW w:w="1190" w:type="dxa"/>
          </w:tcPr>
          <w:p w14:paraId="4F95D16C" w14:textId="77777777" w:rsidR="00D83BEB" w:rsidRDefault="00D83BEB"/>
        </w:tc>
        <w:tc>
          <w:tcPr>
            <w:tcW w:w="1530" w:type="dxa"/>
          </w:tcPr>
          <w:p w14:paraId="41900C54" w14:textId="77777777" w:rsidR="00D83BEB" w:rsidRDefault="00D83BEB"/>
        </w:tc>
      </w:tr>
      <w:tr w:rsidR="00D83BEB" w14:paraId="69FC400E" w14:textId="77777777">
        <w:trPr>
          <w:jc w:val="center"/>
        </w:trPr>
        <w:tc>
          <w:tcPr>
            <w:tcW w:w="793" w:type="dxa"/>
          </w:tcPr>
          <w:p w14:paraId="7F66A251" w14:textId="77777777" w:rsidR="00D83BEB" w:rsidRDefault="00D83BEB"/>
        </w:tc>
        <w:tc>
          <w:tcPr>
            <w:tcW w:w="1701" w:type="dxa"/>
          </w:tcPr>
          <w:p w14:paraId="1F6DEE32" w14:textId="77777777" w:rsidR="00D83BEB" w:rsidRDefault="00D83BEB"/>
        </w:tc>
        <w:tc>
          <w:tcPr>
            <w:tcW w:w="1020" w:type="dxa"/>
          </w:tcPr>
          <w:p w14:paraId="5757B5E0" w14:textId="77777777" w:rsidR="00D83BEB" w:rsidRDefault="00D83BEB"/>
        </w:tc>
        <w:tc>
          <w:tcPr>
            <w:tcW w:w="1701" w:type="dxa"/>
          </w:tcPr>
          <w:p w14:paraId="5AE937AD" w14:textId="77777777" w:rsidR="00D83BEB" w:rsidRDefault="00D83BEB"/>
        </w:tc>
        <w:tc>
          <w:tcPr>
            <w:tcW w:w="1474" w:type="dxa"/>
          </w:tcPr>
          <w:p w14:paraId="4009D7DE" w14:textId="77777777" w:rsidR="00D83BEB" w:rsidRDefault="00D83BEB"/>
        </w:tc>
        <w:tc>
          <w:tcPr>
            <w:tcW w:w="1190" w:type="dxa"/>
          </w:tcPr>
          <w:p w14:paraId="54AB2854" w14:textId="77777777" w:rsidR="00D83BEB" w:rsidRDefault="00D83BEB"/>
        </w:tc>
        <w:tc>
          <w:tcPr>
            <w:tcW w:w="1530" w:type="dxa"/>
          </w:tcPr>
          <w:p w14:paraId="4536FFB3" w14:textId="77777777" w:rsidR="00D83BEB" w:rsidRDefault="00D83BEB"/>
        </w:tc>
      </w:tr>
      <w:tr w:rsidR="00D83BEB" w14:paraId="78FF51BD" w14:textId="77777777">
        <w:trPr>
          <w:jc w:val="center"/>
        </w:trPr>
        <w:tc>
          <w:tcPr>
            <w:tcW w:w="793" w:type="dxa"/>
          </w:tcPr>
          <w:p w14:paraId="0D32449D" w14:textId="77777777" w:rsidR="00D83BEB" w:rsidRDefault="00D83BEB"/>
        </w:tc>
        <w:tc>
          <w:tcPr>
            <w:tcW w:w="1701" w:type="dxa"/>
          </w:tcPr>
          <w:p w14:paraId="5C7EE13F" w14:textId="77777777" w:rsidR="00D83BEB" w:rsidRDefault="00D83BEB"/>
        </w:tc>
        <w:tc>
          <w:tcPr>
            <w:tcW w:w="1020" w:type="dxa"/>
          </w:tcPr>
          <w:p w14:paraId="0A942028" w14:textId="77777777" w:rsidR="00D83BEB" w:rsidRDefault="00D83BEB"/>
        </w:tc>
        <w:tc>
          <w:tcPr>
            <w:tcW w:w="1701" w:type="dxa"/>
          </w:tcPr>
          <w:p w14:paraId="6FA25214" w14:textId="77777777" w:rsidR="00D83BEB" w:rsidRDefault="00D83BEB"/>
        </w:tc>
        <w:tc>
          <w:tcPr>
            <w:tcW w:w="1474" w:type="dxa"/>
          </w:tcPr>
          <w:p w14:paraId="4133C845" w14:textId="77777777" w:rsidR="00D83BEB" w:rsidRDefault="00D83BEB"/>
        </w:tc>
        <w:tc>
          <w:tcPr>
            <w:tcW w:w="1190" w:type="dxa"/>
          </w:tcPr>
          <w:p w14:paraId="7A96D468" w14:textId="77777777" w:rsidR="00D83BEB" w:rsidRDefault="00D83BEB"/>
        </w:tc>
        <w:tc>
          <w:tcPr>
            <w:tcW w:w="1530" w:type="dxa"/>
          </w:tcPr>
          <w:p w14:paraId="075F95B7" w14:textId="77777777" w:rsidR="00D83BEB" w:rsidRDefault="00D83BEB"/>
        </w:tc>
      </w:tr>
      <w:tr w:rsidR="00D83BEB" w14:paraId="35672C70" w14:textId="77777777">
        <w:trPr>
          <w:jc w:val="center"/>
        </w:trPr>
        <w:tc>
          <w:tcPr>
            <w:tcW w:w="793" w:type="dxa"/>
          </w:tcPr>
          <w:p w14:paraId="75EFABB4" w14:textId="77777777" w:rsidR="00D83BEB" w:rsidRDefault="00D83BEB"/>
        </w:tc>
        <w:tc>
          <w:tcPr>
            <w:tcW w:w="1701" w:type="dxa"/>
          </w:tcPr>
          <w:p w14:paraId="069B15E6" w14:textId="77777777" w:rsidR="00D83BEB" w:rsidRDefault="00D83BEB"/>
        </w:tc>
        <w:tc>
          <w:tcPr>
            <w:tcW w:w="1020" w:type="dxa"/>
          </w:tcPr>
          <w:p w14:paraId="06A3D5A0" w14:textId="77777777" w:rsidR="00D83BEB" w:rsidRDefault="00D83BEB"/>
        </w:tc>
        <w:tc>
          <w:tcPr>
            <w:tcW w:w="1701" w:type="dxa"/>
          </w:tcPr>
          <w:p w14:paraId="56471006" w14:textId="77777777" w:rsidR="00D83BEB" w:rsidRDefault="00D83BEB"/>
        </w:tc>
        <w:tc>
          <w:tcPr>
            <w:tcW w:w="1474" w:type="dxa"/>
          </w:tcPr>
          <w:p w14:paraId="7F3E9928" w14:textId="77777777" w:rsidR="00D83BEB" w:rsidRDefault="00D83BEB"/>
        </w:tc>
        <w:tc>
          <w:tcPr>
            <w:tcW w:w="1190" w:type="dxa"/>
          </w:tcPr>
          <w:p w14:paraId="1F8691B6" w14:textId="77777777" w:rsidR="00D83BEB" w:rsidRDefault="00D83BEB"/>
        </w:tc>
        <w:tc>
          <w:tcPr>
            <w:tcW w:w="1530" w:type="dxa"/>
          </w:tcPr>
          <w:p w14:paraId="0890C877" w14:textId="77777777" w:rsidR="00D83BEB" w:rsidRDefault="00D83BEB"/>
        </w:tc>
      </w:tr>
      <w:tr w:rsidR="00D83BEB" w14:paraId="0246F3C9" w14:textId="77777777">
        <w:trPr>
          <w:jc w:val="center"/>
        </w:trPr>
        <w:tc>
          <w:tcPr>
            <w:tcW w:w="793" w:type="dxa"/>
          </w:tcPr>
          <w:p w14:paraId="522088CC" w14:textId="77777777" w:rsidR="00D83BEB" w:rsidRDefault="00D83BEB"/>
        </w:tc>
        <w:tc>
          <w:tcPr>
            <w:tcW w:w="1701" w:type="dxa"/>
          </w:tcPr>
          <w:p w14:paraId="452CD838" w14:textId="77777777" w:rsidR="00D83BEB" w:rsidRDefault="00D83BEB"/>
        </w:tc>
        <w:tc>
          <w:tcPr>
            <w:tcW w:w="1020" w:type="dxa"/>
          </w:tcPr>
          <w:p w14:paraId="646FBB93" w14:textId="77777777" w:rsidR="00D83BEB" w:rsidRDefault="00D83BEB"/>
        </w:tc>
        <w:tc>
          <w:tcPr>
            <w:tcW w:w="1701" w:type="dxa"/>
          </w:tcPr>
          <w:p w14:paraId="2D7BF170" w14:textId="77777777" w:rsidR="00D83BEB" w:rsidRDefault="00D83BEB"/>
        </w:tc>
        <w:tc>
          <w:tcPr>
            <w:tcW w:w="1474" w:type="dxa"/>
          </w:tcPr>
          <w:p w14:paraId="06EA12E8" w14:textId="77777777" w:rsidR="00D83BEB" w:rsidRDefault="00D83BEB"/>
        </w:tc>
        <w:tc>
          <w:tcPr>
            <w:tcW w:w="1190" w:type="dxa"/>
          </w:tcPr>
          <w:p w14:paraId="5CE4111E" w14:textId="77777777" w:rsidR="00D83BEB" w:rsidRDefault="00D83BEB"/>
        </w:tc>
        <w:tc>
          <w:tcPr>
            <w:tcW w:w="1530" w:type="dxa"/>
          </w:tcPr>
          <w:p w14:paraId="347186A3" w14:textId="77777777" w:rsidR="00D83BEB" w:rsidRDefault="00D83BEB"/>
        </w:tc>
      </w:tr>
      <w:tr w:rsidR="00D83BEB" w14:paraId="1C29EEDA" w14:textId="77777777">
        <w:trPr>
          <w:jc w:val="center"/>
        </w:trPr>
        <w:tc>
          <w:tcPr>
            <w:tcW w:w="793" w:type="dxa"/>
          </w:tcPr>
          <w:p w14:paraId="77030DF4" w14:textId="77777777" w:rsidR="00D83BEB" w:rsidRDefault="00D83BEB"/>
        </w:tc>
        <w:tc>
          <w:tcPr>
            <w:tcW w:w="1701" w:type="dxa"/>
          </w:tcPr>
          <w:p w14:paraId="4B3B42BA" w14:textId="77777777" w:rsidR="00D83BEB" w:rsidRDefault="00D83BEB"/>
        </w:tc>
        <w:tc>
          <w:tcPr>
            <w:tcW w:w="1020" w:type="dxa"/>
          </w:tcPr>
          <w:p w14:paraId="3B7BB881" w14:textId="77777777" w:rsidR="00D83BEB" w:rsidRDefault="00D83BEB"/>
        </w:tc>
        <w:tc>
          <w:tcPr>
            <w:tcW w:w="1701" w:type="dxa"/>
          </w:tcPr>
          <w:p w14:paraId="14620C06" w14:textId="77777777" w:rsidR="00D83BEB" w:rsidRDefault="00D83BEB"/>
        </w:tc>
        <w:tc>
          <w:tcPr>
            <w:tcW w:w="1474" w:type="dxa"/>
          </w:tcPr>
          <w:p w14:paraId="10740FE2" w14:textId="77777777" w:rsidR="00D83BEB" w:rsidRDefault="00D83BEB"/>
        </w:tc>
        <w:tc>
          <w:tcPr>
            <w:tcW w:w="1190" w:type="dxa"/>
          </w:tcPr>
          <w:p w14:paraId="4F921270" w14:textId="77777777" w:rsidR="00D83BEB" w:rsidRDefault="00D83BEB"/>
        </w:tc>
        <w:tc>
          <w:tcPr>
            <w:tcW w:w="1530" w:type="dxa"/>
          </w:tcPr>
          <w:p w14:paraId="31DA3B83" w14:textId="77777777" w:rsidR="00D83BEB" w:rsidRDefault="00D83BEB"/>
        </w:tc>
      </w:tr>
      <w:tr w:rsidR="00D83BEB" w14:paraId="71DAF9AC" w14:textId="77777777">
        <w:trPr>
          <w:jc w:val="center"/>
        </w:trPr>
        <w:tc>
          <w:tcPr>
            <w:tcW w:w="793" w:type="dxa"/>
          </w:tcPr>
          <w:p w14:paraId="0FBCE801" w14:textId="77777777" w:rsidR="00D83BEB" w:rsidRDefault="00D83BEB"/>
        </w:tc>
        <w:tc>
          <w:tcPr>
            <w:tcW w:w="1701" w:type="dxa"/>
          </w:tcPr>
          <w:p w14:paraId="5D1D3ACA" w14:textId="77777777" w:rsidR="00D83BEB" w:rsidRDefault="00D83BEB"/>
        </w:tc>
        <w:tc>
          <w:tcPr>
            <w:tcW w:w="1020" w:type="dxa"/>
          </w:tcPr>
          <w:p w14:paraId="45653BB6" w14:textId="77777777" w:rsidR="00D83BEB" w:rsidRDefault="00D83BEB"/>
        </w:tc>
        <w:tc>
          <w:tcPr>
            <w:tcW w:w="1701" w:type="dxa"/>
          </w:tcPr>
          <w:p w14:paraId="57B09746" w14:textId="77777777" w:rsidR="00D83BEB" w:rsidRDefault="00D83BEB"/>
        </w:tc>
        <w:tc>
          <w:tcPr>
            <w:tcW w:w="1474" w:type="dxa"/>
          </w:tcPr>
          <w:p w14:paraId="2CA83052" w14:textId="77777777" w:rsidR="00D83BEB" w:rsidRDefault="00D83BEB"/>
        </w:tc>
        <w:tc>
          <w:tcPr>
            <w:tcW w:w="1190" w:type="dxa"/>
          </w:tcPr>
          <w:p w14:paraId="4B52961A" w14:textId="77777777" w:rsidR="00D83BEB" w:rsidRDefault="00D83BEB"/>
        </w:tc>
        <w:tc>
          <w:tcPr>
            <w:tcW w:w="1530" w:type="dxa"/>
          </w:tcPr>
          <w:p w14:paraId="3A5534E5" w14:textId="77777777" w:rsidR="00D83BEB" w:rsidRDefault="00D83BEB"/>
        </w:tc>
      </w:tr>
      <w:tr w:rsidR="00D83BEB" w14:paraId="33552736" w14:textId="77777777">
        <w:trPr>
          <w:jc w:val="center"/>
        </w:trPr>
        <w:tc>
          <w:tcPr>
            <w:tcW w:w="793" w:type="dxa"/>
          </w:tcPr>
          <w:p w14:paraId="78A93C6F" w14:textId="77777777" w:rsidR="00D83BEB" w:rsidRDefault="00D83BEB"/>
        </w:tc>
        <w:tc>
          <w:tcPr>
            <w:tcW w:w="1701" w:type="dxa"/>
          </w:tcPr>
          <w:p w14:paraId="0F805F65" w14:textId="77777777" w:rsidR="00D83BEB" w:rsidRDefault="00D83BEB"/>
        </w:tc>
        <w:tc>
          <w:tcPr>
            <w:tcW w:w="1020" w:type="dxa"/>
          </w:tcPr>
          <w:p w14:paraId="4AD85CEA" w14:textId="77777777" w:rsidR="00D83BEB" w:rsidRDefault="00D83BEB"/>
        </w:tc>
        <w:tc>
          <w:tcPr>
            <w:tcW w:w="1701" w:type="dxa"/>
          </w:tcPr>
          <w:p w14:paraId="697151D3" w14:textId="77777777" w:rsidR="00D83BEB" w:rsidRDefault="00D83BEB"/>
        </w:tc>
        <w:tc>
          <w:tcPr>
            <w:tcW w:w="1474" w:type="dxa"/>
          </w:tcPr>
          <w:p w14:paraId="3B5CFD2B" w14:textId="77777777" w:rsidR="00D83BEB" w:rsidRDefault="00D83BEB"/>
        </w:tc>
        <w:tc>
          <w:tcPr>
            <w:tcW w:w="1190" w:type="dxa"/>
          </w:tcPr>
          <w:p w14:paraId="79693B93" w14:textId="77777777" w:rsidR="00D83BEB" w:rsidRDefault="00D83BEB"/>
        </w:tc>
        <w:tc>
          <w:tcPr>
            <w:tcW w:w="1530" w:type="dxa"/>
          </w:tcPr>
          <w:p w14:paraId="551F7841" w14:textId="77777777" w:rsidR="00D83BEB" w:rsidRDefault="00D83BEB"/>
        </w:tc>
      </w:tr>
      <w:tr w:rsidR="00D83BEB" w14:paraId="2A10BE9E" w14:textId="77777777">
        <w:trPr>
          <w:jc w:val="center"/>
        </w:trPr>
        <w:tc>
          <w:tcPr>
            <w:tcW w:w="793" w:type="dxa"/>
          </w:tcPr>
          <w:p w14:paraId="64CE1509" w14:textId="77777777" w:rsidR="00D83BEB" w:rsidRDefault="00D83BEB"/>
        </w:tc>
        <w:tc>
          <w:tcPr>
            <w:tcW w:w="1701" w:type="dxa"/>
          </w:tcPr>
          <w:p w14:paraId="5109F2FA" w14:textId="77777777" w:rsidR="00D83BEB" w:rsidRDefault="00D83BEB"/>
        </w:tc>
        <w:tc>
          <w:tcPr>
            <w:tcW w:w="1020" w:type="dxa"/>
          </w:tcPr>
          <w:p w14:paraId="05BB5291" w14:textId="77777777" w:rsidR="00D83BEB" w:rsidRDefault="00D83BEB"/>
        </w:tc>
        <w:tc>
          <w:tcPr>
            <w:tcW w:w="1701" w:type="dxa"/>
          </w:tcPr>
          <w:p w14:paraId="7E5B2DCF" w14:textId="77777777" w:rsidR="00D83BEB" w:rsidRDefault="00D83BEB"/>
        </w:tc>
        <w:tc>
          <w:tcPr>
            <w:tcW w:w="1474" w:type="dxa"/>
          </w:tcPr>
          <w:p w14:paraId="0AF953B1" w14:textId="77777777" w:rsidR="00D83BEB" w:rsidRDefault="00D83BEB"/>
        </w:tc>
        <w:tc>
          <w:tcPr>
            <w:tcW w:w="1190" w:type="dxa"/>
          </w:tcPr>
          <w:p w14:paraId="1A0C5996" w14:textId="77777777" w:rsidR="00D83BEB" w:rsidRDefault="00D83BEB"/>
        </w:tc>
        <w:tc>
          <w:tcPr>
            <w:tcW w:w="1530" w:type="dxa"/>
          </w:tcPr>
          <w:p w14:paraId="66D59061" w14:textId="77777777" w:rsidR="00D83BEB" w:rsidRDefault="00D83BEB"/>
        </w:tc>
      </w:tr>
      <w:tr w:rsidR="00D83BEB" w14:paraId="4F7D60BD" w14:textId="77777777">
        <w:trPr>
          <w:jc w:val="center"/>
        </w:trPr>
        <w:tc>
          <w:tcPr>
            <w:tcW w:w="793" w:type="dxa"/>
          </w:tcPr>
          <w:p w14:paraId="5F6D8405" w14:textId="77777777" w:rsidR="00D83BEB" w:rsidRDefault="00D83BEB"/>
        </w:tc>
        <w:tc>
          <w:tcPr>
            <w:tcW w:w="1701" w:type="dxa"/>
          </w:tcPr>
          <w:p w14:paraId="076E9EBE" w14:textId="77777777" w:rsidR="00D83BEB" w:rsidRDefault="00D83BEB"/>
        </w:tc>
        <w:tc>
          <w:tcPr>
            <w:tcW w:w="1020" w:type="dxa"/>
          </w:tcPr>
          <w:p w14:paraId="39CC9A38" w14:textId="77777777" w:rsidR="00D83BEB" w:rsidRDefault="00D83BEB"/>
        </w:tc>
        <w:tc>
          <w:tcPr>
            <w:tcW w:w="1701" w:type="dxa"/>
          </w:tcPr>
          <w:p w14:paraId="79451CD9" w14:textId="77777777" w:rsidR="00D83BEB" w:rsidRDefault="00D83BEB"/>
        </w:tc>
        <w:tc>
          <w:tcPr>
            <w:tcW w:w="1474" w:type="dxa"/>
          </w:tcPr>
          <w:p w14:paraId="6B70AE1C" w14:textId="77777777" w:rsidR="00D83BEB" w:rsidRDefault="00D83BEB"/>
        </w:tc>
        <w:tc>
          <w:tcPr>
            <w:tcW w:w="1190" w:type="dxa"/>
          </w:tcPr>
          <w:p w14:paraId="5CD45CFC" w14:textId="77777777" w:rsidR="00D83BEB" w:rsidRDefault="00D83BEB"/>
        </w:tc>
        <w:tc>
          <w:tcPr>
            <w:tcW w:w="1530" w:type="dxa"/>
          </w:tcPr>
          <w:p w14:paraId="5A001047" w14:textId="77777777" w:rsidR="00D83BEB" w:rsidRDefault="00D83BEB"/>
        </w:tc>
      </w:tr>
    </w:tbl>
    <w:p w14:paraId="17F5108C" w14:textId="77777777" w:rsidR="00D83BEB" w:rsidRDefault="00D83BEB">
      <w:pPr>
        <w:spacing w:after="60" w:line="240" w:lineRule="auto"/>
      </w:pPr>
    </w:p>
    <w:p w14:paraId="2F889531" w14:textId="77777777" w:rsidR="00D83BEB" w:rsidRDefault="00FC4431">
      <w:pPr>
        <w:spacing w:after="80" w:line="240" w:lineRule="auto"/>
      </w:pPr>
      <w:r>
        <w:t xml:space="preserve">Če dokazila ni mogoče povezati s konkretnim </w:t>
      </w:r>
      <w:r>
        <w:t>sklopom in artiklom, ga naročnik pri merilu M2 ne upošteva. Če je dokazilo zahtevano kot tehnični pogoj in ga ni mogoče povezati s konkretnim artiklom, lahko naročnik ponudbo za zadevni sklop oziroma artikel obravnava kot neskladno z zahtevami dokumentacij</w:t>
      </w:r>
      <w:r>
        <w:t>e.</w:t>
      </w:r>
    </w:p>
    <w:p w14:paraId="25D03379" w14:textId="77777777" w:rsidR="00D83BEB" w:rsidRDefault="00FC4431">
      <w:pPr>
        <w:spacing w:after="80" w:line="240" w:lineRule="auto"/>
      </w:pPr>
      <w:r>
        <w:t>Dokazila se predložijo kot ločene priloge ali kot enoten PDF, vendar morajo biti jasno urejena in označena. Priporočljivo je, da ponudnik dokazila poimenuje po sistemu: sklop_artikel_naziv-dokazila.pdf</w:t>
      </w:r>
    </w:p>
    <w:p w14:paraId="3F53650D" w14:textId="77777777" w:rsidR="00D83BEB" w:rsidRDefault="00D83BEB">
      <w:pPr>
        <w:spacing w:after="80" w:line="240"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5953"/>
      </w:tblGrid>
      <w:tr w:rsidR="00D83BEB" w14:paraId="11C9C917" w14:textId="77777777">
        <w:tc>
          <w:tcPr>
            <w:tcW w:w="3118" w:type="dxa"/>
          </w:tcPr>
          <w:p w14:paraId="7D58711F" w14:textId="77777777" w:rsidR="00D83BEB" w:rsidRDefault="00FC4431">
            <w:pPr>
              <w:spacing w:after="0"/>
            </w:pPr>
            <w:r>
              <w:rPr>
                <w:sz w:val="20"/>
              </w:rPr>
              <w:t>Kraj in datum:</w:t>
            </w:r>
          </w:p>
        </w:tc>
        <w:tc>
          <w:tcPr>
            <w:tcW w:w="5953" w:type="dxa"/>
          </w:tcPr>
          <w:p w14:paraId="44F8A474" w14:textId="50C16C4A" w:rsidR="00D83BEB" w:rsidRDefault="00D83BEB">
            <w:pPr>
              <w:spacing w:after="0"/>
            </w:pPr>
          </w:p>
        </w:tc>
      </w:tr>
      <w:tr w:rsidR="00D83BEB" w14:paraId="5A0E90D9" w14:textId="77777777">
        <w:tc>
          <w:tcPr>
            <w:tcW w:w="3118" w:type="dxa"/>
          </w:tcPr>
          <w:p w14:paraId="05342DC2" w14:textId="77777777" w:rsidR="00D83BEB" w:rsidRDefault="00FC4431">
            <w:pPr>
              <w:spacing w:after="0"/>
            </w:pPr>
            <w:proofErr w:type="spellStart"/>
            <w:r>
              <w:rPr>
                <w:sz w:val="20"/>
              </w:rPr>
              <w:t>Podpis</w:t>
            </w:r>
            <w:proofErr w:type="spellEnd"/>
            <w:r>
              <w:rPr>
                <w:sz w:val="20"/>
              </w:rPr>
              <w:t xml:space="preserve"> </w:t>
            </w:r>
            <w:proofErr w:type="spellStart"/>
            <w:r>
              <w:rPr>
                <w:sz w:val="20"/>
              </w:rPr>
              <w:t>zakonitega</w:t>
            </w:r>
            <w:proofErr w:type="spellEnd"/>
            <w:r>
              <w:rPr>
                <w:sz w:val="20"/>
              </w:rPr>
              <w:t xml:space="preserve"> </w:t>
            </w:r>
            <w:proofErr w:type="spellStart"/>
            <w:r>
              <w:rPr>
                <w:sz w:val="20"/>
              </w:rPr>
              <w:t>zastopnika</w:t>
            </w:r>
            <w:proofErr w:type="spellEnd"/>
            <w:r>
              <w:rPr>
                <w:sz w:val="20"/>
              </w:rPr>
              <w:t xml:space="preserve"> </w:t>
            </w:r>
            <w:proofErr w:type="spellStart"/>
            <w:r>
              <w:rPr>
                <w:sz w:val="20"/>
              </w:rPr>
              <w:t>oziroma</w:t>
            </w:r>
            <w:proofErr w:type="spellEnd"/>
            <w:r>
              <w:rPr>
                <w:sz w:val="20"/>
              </w:rPr>
              <w:t xml:space="preserve"> pooblaščene osebe:</w:t>
            </w:r>
          </w:p>
        </w:tc>
        <w:tc>
          <w:tcPr>
            <w:tcW w:w="5953" w:type="dxa"/>
          </w:tcPr>
          <w:p w14:paraId="3DCC1A02" w14:textId="211AA60B" w:rsidR="00D83BEB" w:rsidRDefault="00D83BEB">
            <w:pPr>
              <w:spacing w:after="0"/>
            </w:pPr>
          </w:p>
        </w:tc>
      </w:tr>
    </w:tbl>
    <w:p w14:paraId="15395C4E" w14:textId="77777777" w:rsidR="0041481F" w:rsidRDefault="0041481F"/>
    <w:p w14:paraId="38FFAC9D" w14:textId="77777777" w:rsidR="0041481F" w:rsidRDefault="0041481F"/>
    <w:sectPr w:rsidR="0041481F" w:rsidSect="00034616">
      <w:pgSz w:w="12240" w:h="15840"/>
      <w:pgMar w:top="1247" w:right="1361" w:bottom="1247"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7B53" w14:textId="77777777" w:rsidR="00FC4431" w:rsidRDefault="00FC4431" w:rsidP="0020155E">
      <w:pPr>
        <w:spacing w:after="0" w:line="240" w:lineRule="auto"/>
      </w:pPr>
      <w:r>
        <w:separator/>
      </w:r>
    </w:p>
  </w:endnote>
  <w:endnote w:type="continuationSeparator" w:id="0">
    <w:p w14:paraId="4F758B12" w14:textId="77777777" w:rsidR="00FC4431" w:rsidRDefault="00FC4431" w:rsidP="0020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DA6E" w14:textId="77777777" w:rsidR="00FC4431" w:rsidRDefault="00FC4431" w:rsidP="0020155E">
      <w:pPr>
        <w:spacing w:after="0" w:line="240" w:lineRule="auto"/>
      </w:pPr>
      <w:r>
        <w:separator/>
      </w:r>
    </w:p>
  </w:footnote>
  <w:footnote w:type="continuationSeparator" w:id="0">
    <w:p w14:paraId="7F420930" w14:textId="77777777" w:rsidR="00FC4431" w:rsidRDefault="00FC4431" w:rsidP="0020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0155E"/>
    <w:rsid w:val="0029639D"/>
    <w:rsid w:val="00326F90"/>
    <w:rsid w:val="0041481F"/>
    <w:rsid w:val="00AA1D8D"/>
    <w:rsid w:val="00B47730"/>
    <w:rsid w:val="00CB0664"/>
    <w:rsid w:val="00D83BEB"/>
    <w:rsid w:val="00FC443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CA0EE7"/>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color w:val="00000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55DD1-25DC-4283-B2D3-FA8066E1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1773</Words>
  <Characters>10108</Characters>
  <Application>Microsoft Office Word</Application>
  <DocSecurity>0</DocSecurity>
  <Lines>84</Lines>
  <Paragraphs>23</Paragraphs>
  <ScaleCrop>false</ScaleCrop>
  <Manager/>
  <Company/>
  <LinksUpToDate>false</LinksUpToDate>
  <CharactersWithSpaces>11858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2026-05-25T20:54:00Z</dcterms:created>
  <dcterms:modified xsi:type="dcterms:W3CDTF">2026-05-25T20:54:00Z</dcterms:modified>
  <cp:category/>
</cp:coreProperties>
</file>